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196DC1" w:rsidRDefault="00343FBC" w:rsidP="00BF534E">
      <w:pPr>
        <w:spacing w:after="0" w:line="240" w:lineRule="auto"/>
        <w:jc w:val="center"/>
        <w:rPr>
          <w:rFonts w:ascii="Sylfaen" w:hAnsi="Sylfaen"/>
          <w:b/>
          <w:sz w:val="20"/>
          <w:szCs w:val="20"/>
        </w:rPr>
      </w:pPr>
    </w:p>
    <w:p w14:paraId="78374708" w14:textId="77777777" w:rsidR="00993995" w:rsidRDefault="00993995" w:rsidP="00BF534E">
      <w:pPr>
        <w:spacing w:after="0" w:line="240" w:lineRule="auto"/>
        <w:jc w:val="center"/>
        <w:rPr>
          <w:rFonts w:ascii="Sylfaen" w:hAnsi="Sylfaen"/>
          <w:b/>
          <w:sz w:val="20"/>
          <w:szCs w:val="20"/>
          <w:lang w:val="ka-GE"/>
        </w:rPr>
      </w:pPr>
    </w:p>
    <w:p w14:paraId="7BAD04A0" w14:textId="77777777" w:rsidR="00993995" w:rsidRDefault="00993995" w:rsidP="00BF534E">
      <w:pPr>
        <w:spacing w:after="0" w:line="240" w:lineRule="auto"/>
        <w:jc w:val="center"/>
        <w:rPr>
          <w:rFonts w:ascii="Sylfaen" w:hAnsi="Sylfaen"/>
          <w:b/>
          <w:sz w:val="20"/>
          <w:szCs w:val="20"/>
          <w:lang w:val="ka-GE"/>
        </w:rPr>
      </w:pPr>
    </w:p>
    <w:p w14:paraId="37975EBE" w14:textId="77777777" w:rsidR="00993995" w:rsidRDefault="00993995" w:rsidP="00BF534E">
      <w:pPr>
        <w:spacing w:after="0" w:line="240" w:lineRule="auto"/>
        <w:jc w:val="center"/>
        <w:rPr>
          <w:rFonts w:ascii="Sylfaen" w:hAnsi="Sylfaen"/>
          <w:b/>
          <w:sz w:val="20"/>
          <w:szCs w:val="20"/>
          <w:lang w:val="ka-GE"/>
        </w:rPr>
      </w:pPr>
    </w:p>
    <w:p w14:paraId="451A792A" w14:textId="77777777" w:rsidR="00993995" w:rsidRDefault="00993995" w:rsidP="00BF534E">
      <w:pPr>
        <w:spacing w:after="0" w:line="240" w:lineRule="auto"/>
        <w:jc w:val="center"/>
        <w:rPr>
          <w:rFonts w:ascii="Sylfaen" w:hAnsi="Sylfaen"/>
          <w:b/>
          <w:sz w:val="20"/>
          <w:szCs w:val="20"/>
          <w:lang w:val="ka-GE"/>
        </w:rPr>
      </w:pPr>
    </w:p>
    <w:p w14:paraId="23A70771" w14:textId="77777777" w:rsidR="00993995" w:rsidRDefault="00993995" w:rsidP="00BF534E">
      <w:pPr>
        <w:spacing w:after="0" w:line="240" w:lineRule="auto"/>
        <w:jc w:val="center"/>
        <w:rPr>
          <w:rFonts w:ascii="Sylfaen" w:hAnsi="Sylfaen"/>
          <w:b/>
          <w:sz w:val="20"/>
          <w:szCs w:val="20"/>
          <w:lang w:val="ka-GE"/>
        </w:rPr>
      </w:pPr>
    </w:p>
    <w:p w14:paraId="59D542F4" w14:textId="77777777" w:rsidR="00993995" w:rsidRDefault="00993995" w:rsidP="00BF534E">
      <w:pPr>
        <w:spacing w:after="0" w:line="240" w:lineRule="auto"/>
        <w:jc w:val="center"/>
        <w:rPr>
          <w:rFonts w:ascii="Sylfaen" w:hAnsi="Sylfaen"/>
          <w:b/>
          <w:sz w:val="20"/>
          <w:szCs w:val="20"/>
          <w:lang w:val="ka-GE"/>
        </w:rPr>
      </w:pPr>
    </w:p>
    <w:p w14:paraId="657680BA" w14:textId="77777777" w:rsidR="00993995" w:rsidRDefault="00993995" w:rsidP="00BF534E">
      <w:pPr>
        <w:spacing w:after="0" w:line="240" w:lineRule="auto"/>
        <w:jc w:val="center"/>
        <w:rPr>
          <w:rFonts w:ascii="Sylfaen" w:hAnsi="Sylfaen"/>
          <w:b/>
          <w:sz w:val="20"/>
          <w:szCs w:val="20"/>
          <w:lang w:val="ka-GE"/>
        </w:rPr>
      </w:pPr>
    </w:p>
    <w:p w14:paraId="0E35439A" w14:textId="77777777" w:rsidR="00993995" w:rsidRDefault="00993995" w:rsidP="00BF534E">
      <w:pPr>
        <w:spacing w:after="0" w:line="240" w:lineRule="auto"/>
        <w:jc w:val="center"/>
        <w:rPr>
          <w:rFonts w:ascii="Sylfaen" w:hAnsi="Sylfaen"/>
          <w:b/>
          <w:sz w:val="20"/>
          <w:szCs w:val="20"/>
          <w:lang w:val="ka-GE"/>
        </w:rPr>
      </w:pPr>
    </w:p>
    <w:p w14:paraId="2C6F313B" w14:textId="77777777" w:rsidR="00993995" w:rsidRDefault="00993995" w:rsidP="00BF534E">
      <w:pPr>
        <w:spacing w:after="0" w:line="240" w:lineRule="auto"/>
        <w:jc w:val="center"/>
        <w:rPr>
          <w:rFonts w:ascii="Sylfaen" w:hAnsi="Sylfaen"/>
          <w:b/>
          <w:sz w:val="20"/>
          <w:szCs w:val="20"/>
          <w:lang w:val="ka-GE"/>
        </w:rPr>
      </w:pPr>
    </w:p>
    <w:p w14:paraId="40C06672" w14:textId="77777777" w:rsidR="00993995" w:rsidRDefault="00993995" w:rsidP="00BF534E">
      <w:pPr>
        <w:spacing w:after="0" w:line="240" w:lineRule="auto"/>
        <w:jc w:val="center"/>
        <w:rPr>
          <w:rFonts w:ascii="Sylfaen" w:hAnsi="Sylfaen"/>
          <w:b/>
          <w:sz w:val="20"/>
          <w:szCs w:val="20"/>
          <w:lang w:val="ka-GE"/>
        </w:rPr>
      </w:pPr>
    </w:p>
    <w:p w14:paraId="3026FE3A" w14:textId="77777777" w:rsidR="00993995" w:rsidRDefault="00993995" w:rsidP="00BF534E">
      <w:pPr>
        <w:spacing w:after="0" w:line="240" w:lineRule="auto"/>
        <w:jc w:val="center"/>
        <w:rPr>
          <w:rFonts w:ascii="Sylfaen" w:hAnsi="Sylfaen"/>
          <w:b/>
          <w:sz w:val="20"/>
          <w:szCs w:val="20"/>
          <w:lang w:val="ka-GE"/>
        </w:rPr>
      </w:pPr>
    </w:p>
    <w:p w14:paraId="62F3D69A" w14:textId="77777777" w:rsidR="00993995" w:rsidRDefault="00993995" w:rsidP="00BF534E">
      <w:pPr>
        <w:spacing w:after="0" w:line="240" w:lineRule="auto"/>
        <w:jc w:val="center"/>
        <w:rPr>
          <w:rFonts w:ascii="Sylfaen" w:hAnsi="Sylfaen"/>
          <w:b/>
          <w:sz w:val="20"/>
          <w:szCs w:val="20"/>
          <w:lang w:val="ka-GE"/>
        </w:rPr>
      </w:pPr>
    </w:p>
    <w:p w14:paraId="3F7CC27D" w14:textId="77777777" w:rsidR="00993995" w:rsidRDefault="00993995" w:rsidP="00BF534E">
      <w:pPr>
        <w:spacing w:after="0" w:line="240" w:lineRule="auto"/>
        <w:jc w:val="center"/>
        <w:rPr>
          <w:rFonts w:ascii="Sylfaen" w:hAnsi="Sylfaen"/>
          <w:b/>
          <w:sz w:val="20"/>
          <w:szCs w:val="20"/>
          <w:lang w:val="ka-GE"/>
        </w:rPr>
      </w:pPr>
    </w:p>
    <w:p w14:paraId="303E0882" w14:textId="77777777" w:rsidR="00343FBC" w:rsidRPr="00331A56" w:rsidRDefault="00600513" w:rsidP="00993995">
      <w:pPr>
        <w:spacing w:after="0" w:line="240" w:lineRule="auto"/>
        <w:jc w:val="center"/>
        <w:rPr>
          <w:rFonts w:ascii="Sylfaen" w:hAnsi="Sylfaen"/>
          <w:b/>
          <w:sz w:val="20"/>
          <w:szCs w:val="20"/>
          <w:lang w:val="ka-GE"/>
        </w:rPr>
      </w:pPr>
      <w:r w:rsidRPr="008012BF">
        <w:rPr>
          <w:rFonts w:ascii="Sylfaen" w:hAnsi="Sylfaen" w:cs="Sylfaen"/>
          <w:b/>
          <w:noProof/>
          <w:sz w:val="24"/>
          <w:szCs w:val="24"/>
        </w:rPr>
        <w:drawing>
          <wp:inline distT="0" distB="0" distL="0" distR="0" wp14:anchorId="6F1CDDC0" wp14:editId="69ECCDE1">
            <wp:extent cx="3625850" cy="1789011"/>
            <wp:effectExtent l="0" t="0" r="0" b="0"/>
            <wp:docPr id="2" name="Picture 2"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8532" cy="1819939"/>
                    </a:xfrm>
                    <a:prstGeom prst="rect">
                      <a:avLst/>
                    </a:prstGeom>
                    <a:noFill/>
                    <a:ln>
                      <a:noFill/>
                    </a:ln>
                  </pic:spPr>
                </pic:pic>
              </a:graphicData>
            </a:graphic>
          </wp:inline>
        </w:drawing>
      </w:r>
    </w:p>
    <w:p w14:paraId="56D9278F" w14:textId="77777777" w:rsidR="00993995" w:rsidRDefault="00993995" w:rsidP="00BB66A2">
      <w:pPr>
        <w:spacing w:after="0"/>
        <w:jc w:val="center"/>
        <w:rPr>
          <w:rFonts w:ascii="Sylfaen" w:hAnsi="Sylfaen"/>
          <w:b/>
          <w:sz w:val="20"/>
          <w:szCs w:val="20"/>
          <w:lang w:val="ka-GE"/>
        </w:rPr>
      </w:pPr>
    </w:p>
    <w:p w14:paraId="63CF8BF6" w14:textId="324456A6" w:rsidR="00BB66A2" w:rsidRPr="00557B4B" w:rsidRDefault="00EF15DD" w:rsidP="00BB66A2">
      <w:pPr>
        <w:spacing w:after="0"/>
        <w:jc w:val="center"/>
        <w:rPr>
          <w:rFonts w:ascii="Sylfaen" w:hAnsi="Sylfaen"/>
          <w:b/>
          <w:sz w:val="20"/>
          <w:szCs w:val="20"/>
          <w:lang w:val="ka-GE"/>
        </w:rPr>
      </w:pPr>
      <w:r>
        <w:rPr>
          <w:rFonts w:ascii="Sylfaen" w:hAnsi="Sylfaen"/>
          <w:b/>
          <w:sz w:val="20"/>
          <w:szCs w:val="20"/>
          <w:lang w:val="ka-GE"/>
        </w:rPr>
        <w:t xml:space="preserve">ელექტრონული </w:t>
      </w:r>
      <w:r w:rsidR="00557B4B">
        <w:rPr>
          <w:rFonts w:ascii="Sylfaen" w:hAnsi="Sylfaen"/>
          <w:b/>
          <w:sz w:val="20"/>
          <w:szCs w:val="20"/>
          <w:lang w:val="ka-GE"/>
        </w:rPr>
        <w:t>ტენდერი</w:t>
      </w:r>
      <w:r>
        <w:rPr>
          <w:rFonts w:ascii="Sylfaen" w:hAnsi="Sylfaen"/>
          <w:b/>
          <w:sz w:val="20"/>
          <w:szCs w:val="20"/>
          <w:lang w:val="ka-GE"/>
        </w:rPr>
        <w:t>ს დოკუმენტაცია</w:t>
      </w:r>
    </w:p>
    <w:p w14:paraId="2C39559A" w14:textId="77777777" w:rsidR="00BB66A2" w:rsidRPr="0011459C" w:rsidRDefault="00600513" w:rsidP="00BB66A2">
      <w:pPr>
        <w:spacing w:after="0" w:line="240" w:lineRule="auto"/>
        <w:jc w:val="center"/>
        <w:rPr>
          <w:rFonts w:ascii="Sylfaen" w:hAnsi="Sylfaen" w:cs="Sylfaen"/>
          <w:b/>
          <w:sz w:val="20"/>
          <w:szCs w:val="20"/>
          <w:lang w:val="ka-GE"/>
        </w:rPr>
      </w:pPr>
      <w:r w:rsidRPr="00600513">
        <w:rPr>
          <w:rFonts w:ascii="Sylfaen" w:hAnsi="Sylfaen" w:cs="Sylfaen"/>
          <w:b/>
          <w:sz w:val="20"/>
          <w:szCs w:val="20"/>
          <w:lang w:val="ka-GE"/>
        </w:rPr>
        <w:t>რკინის ქლორიდის</w:t>
      </w:r>
      <w:r>
        <w:rPr>
          <w:rFonts w:ascii="Sylfaen" w:hAnsi="Sylfaen" w:cs="Sylfaen"/>
          <w:b/>
          <w:sz w:val="20"/>
          <w:szCs w:val="20"/>
          <w:lang w:val="ka-GE"/>
        </w:rPr>
        <w:t xml:space="preserve"> </w:t>
      </w:r>
      <w:r w:rsidRPr="00600513">
        <w:rPr>
          <w:rFonts w:ascii="Sylfaen" w:hAnsi="Sylfaen" w:cs="Sylfaen"/>
          <w:b/>
          <w:sz w:val="20"/>
          <w:szCs w:val="20"/>
          <w:lang w:val="ka-GE"/>
        </w:rPr>
        <w:t xml:space="preserve">(FeCl3) </w:t>
      </w:r>
      <w:r w:rsidR="00BB66A2" w:rsidRPr="0011459C">
        <w:rPr>
          <w:rFonts w:ascii="Sylfaen" w:hAnsi="Sylfaen"/>
          <w:b/>
          <w:sz w:val="20"/>
          <w:szCs w:val="20"/>
          <w:lang w:val="ka-GE"/>
        </w:rPr>
        <w:t>შესყიდვის თაობაზე</w:t>
      </w:r>
    </w:p>
    <w:p w14:paraId="2E95CABD" w14:textId="77777777" w:rsidR="00343FBC" w:rsidRPr="00331A56" w:rsidRDefault="00343FBC" w:rsidP="00BF534E">
      <w:pPr>
        <w:spacing w:after="0" w:line="240" w:lineRule="auto"/>
        <w:jc w:val="center"/>
        <w:rPr>
          <w:rFonts w:ascii="Sylfaen" w:hAnsi="Sylfaen"/>
          <w:b/>
          <w:sz w:val="20"/>
          <w:szCs w:val="20"/>
          <w:lang w:val="ka-GE"/>
        </w:rPr>
      </w:pPr>
    </w:p>
    <w:p w14:paraId="438F8DAD" w14:textId="77777777" w:rsidR="00343FBC" w:rsidRDefault="00343FBC" w:rsidP="00BF534E">
      <w:pPr>
        <w:spacing w:after="0" w:line="240" w:lineRule="auto"/>
        <w:jc w:val="center"/>
        <w:rPr>
          <w:rFonts w:ascii="Sylfaen" w:hAnsi="Sylfaen"/>
          <w:b/>
          <w:sz w:val="20"/>
          <w:szCs w:val="20"/>
          <w:lang w:val="ka-GE"/>
        </w:rPr>
      </w:pPr>
    </w:p>
    <w:p w14:paraId="753AF797" w14:textId="77777777" w:rsidR="00993995" w:rsidRDefault="00993995" w:rsidP="00BF534E">
      <w:pPr>
        <w:spacing w:after="0" w:line="240" w:lineRule="auto"/>
        <w:jc w:val="center"/>
        <w:rPr>
          <w:rFonts w:ascii="Sylfaen" w:hAnsi="Sylfaen"/>
          <w:b/>
          <w:sz w:val="20"/>
          <w:szCs w:val="20"/>
          <w:lang w:val="ka-GE"/>
        </w:rPr>
      </w:pPr>
    </w:p>
    <w:p w14:paraId="72396293" w14:textId="77777777" w:rsidR="00993995" w:rsidRDefault="00993995" w:rsidP="00BF534E">
      <w:pPr>
        <w:spacing w:after="0" w:line="240" w:lineRule="auto"/>
        <w:jc w:val="center"/>
        <w:rPr>
          <w:rFonts w:ascii="Sylfaen" w:hAnsi="Sylfaen"/>
          <w:b/>
          <w:sz w:val="20"/>
          <w:szCs w:val="20"/>
          <w:lang w:val="ka-GE"/>
        </w:rPr>
      </w:pPr>
    </w:p>
    <w:p w14:paraId="1E879206" w14:textId="77777777" w:rsidR="00993995" w:rsidRDefault="00993995" w:rsidP="00BF534E">
      <w:pPr>
        <w:spacing w:after="0" w:line="240" w:lineRule="auto"/>
        <w:jc w:val="center"/>
        <w:rPr>
          <w:rFonts w:ascii="Sylfaen" w:hAnsi="Sylfaen"/>
          <w:b/>
          <w:sz w:val="20"/>
          <w:szCs w:val="20"/>
          <w:lang w:val="ka-GE"/>
        </w:rPr>
      </w:pPr>
    </w:p>
    <w:p w14:paraId="51F9A3F4" w14:textId="77777777" w:rsidR="00993995" w:rsidRDefault="00993995" w:rsidP="00BF534E">
      <w:pPr>
        <w:spacing w:after="0" w:line="240" w:lineRule="auto"/>
        <w:jc w:val="center"/>
        <w:rPr>
          <w:rFonts w:ascii="Sylfaen" w:hAnsi="Sylfaen"/>
          <w:b/>
          <w:sz w:val="20"/>
          <w:szCs w:val="20"/>
          <w:lang w:val="ka-GE"/>
        </w:rPr>
      </w:pPr>
    </w:p>
    <w:p w14:paraId="7113B52F" w14:textId="77777777" w:rsidR="00993995" w:rsidRDefault="00993995" w:rsidP="00BF534E">
      <w:pPr>
        <w:spacing w:after="0" w:line="240" w:lineRule="auto"/>
        <w:jc w:val="center"/>
        <w:rPr>
          <w:rFonts w:ascii="Sylfaen" w:hAnsi="Sylfaen"/>
          <w:b/>
          <w:sz w:val="20"/>
          <w:szCs w:val="20"/>
          <w:lang w:val="ka-GE"/>
        </w:rPr>
      </w:pPr>
    </w:p>
    <w:p w14:paraId="1C1ABB58" w14:textId="77777777" w:rsidR="00993995" w:rsidRDefault="00993995" w:rsidP="00BF534E">
      <w:pPr>
        <w:spacing w:after="0" w:line="240" w:lineRule="auto"/>
        <w:jc w:val="center"/>
        <w:rPr>
          <w:rFonts w:ascii="Sylfaen" w:hAnsi="Sylfaen"/>
          <w:b/>
          <w:sz w:val="20"/>
          <w:szCs w:val="20"/>
          <w:lang w:val="ka-GE"/>
        </w:rPr>
      </w:pPr>
    </w:p>
    <w:p w14:paraId="4891EEC4" w14:textId="77777777" w:rsidR="00993995" w:rsidRDefault="00993995" w:rsidP="00BF534E">
      <w:pPr>
        <w:spacing w:after="0" w:line="240" w:lineRule="auto"/>
        <w:jc w:val="center"/>
        <w:rPr>
          <w:rFonts w:ascii="Sylfaen" w:hAnsi="Sylfaen"/>
          <w:b/>
          <w:sz w:val="20"/>
          <w:szCs w:val="20"/>
          <w:lang w:val="ka-GE"/>
        </w:rPr>
      </w:pPr>
    </w:p>
    <w:p w14:paraId="2181C034" w14:textId="77777777" w:rsidR="00993995" w:rsidRDefault="00993995" w:rsidP="00BF534E">
      <w:pPr>
        <w:spacing w:after="0" w:line="240" w:lineRule="auto"/>
        <w:jc w:val="center"/>
        <w:rPr>
          <w:rFonts w:ascii="Sylfaen" w:hAnsi="Sylfaen"/>
          <w:b/>
          <w:sz w:val="20"/>
          <w:szCs w:val="20"/>
          <w:lang w:val="ka-GE"/>
        </w:rPr>
      </w:pPr>
    </w:p>
    <w:p w14:paraId="09B74D0E" w14:textId="77777777" w:rsidR="00993995" w:rsidRDefault="00993995" w:rsidP="00BF534E">
      <w:pPr>
        <w:spacing w:after="0" w:line="240" w:lineRule="auto"/>
        <w:jc w:val="center"/>
        <w:rPr>
          <w:rFonts w:ascii="Sylfaen" w:hAnsi="Sylfaen"/>
          <w:b/>
          <w:sz w:val="20"/>
          <w:szCs w:val="20"/>
          <w:lang w:val="ka-GE"/>
        </w:rPr>
      </w:pPr>
    </w:p>
    <w:p w14:paraId="5813D479" w14:textId="77777777" w:rsidR="00993995" w:rsidRDefault="00993995" w:rsidP="00BF534E">
      <w:pPr>
        <w:spacing w:after="0" w:line="240" w:lineRule="auto"/>
        <w:jc w:val="center"/>
        <w:rPr>
          <w:rFonts w:ascii="Sylfaen" w:hAnsi="Sylfaen"/>
          <w:b/>
          <w:sz w:val="20"/>
          <w:szCs w:val="20"/>
          <w:lang w:val="ka-GE"/>
        </w:rPr>
      </w:pPr>
    </w:p>
    <w:p w14:paraId="0BCAFD41" w14:textId="77777777" w:rsidR="00993995" w:rsidRDefault="00993995" w:rsidP="00BF534E">
      <w:pPr>
        <w:spacing w:after="0" w:line="240" w:lineRule="auto"/>
        <w:jc w:val="center"/>
        <w:rPr>
          <w:rFonts w:ascii="Sylfaen" w:hAnsi="Sylfaen"/>
          <w:b/>
          <w:sz w:val="20"/>
          <w:szCs w:val="20"/>
          <w:lang w:val="ka-GE"/>
        </w:rPr>
      </w:pPr>
    </w:p>
    <w:p w14:paraId="05624B2F" w14:textId="77777777" w:rsidR="00993995" w:rsidRDefault="00993995" w:rsidP="00BF534E">
      <w:pPr>
        <w:spacing w:after="0" w:line="240" w:lineRule="auto"/>
        <w:jc w:val="center"/>
        <w:rPr>
          <w:rFonts w:ascii="Sylfaen" w:hAnsi="Sylfaen"/>
          <w:b/>
          <w:sz w:val="20"/>
          <w:szCs w:val="20"/>
          <w:lang w:val="ka-GE"/>
        </w:rPr>
      </w:pPr>
    </w:p>
    <w:p w14:paraId="26EAEFC4" w14:textId="77777777" w:rsidR="00993995" w:rsidRDefault="00993995" w:rsidP="00BF534E">
      <w:pPr>
        <w:spacing w:after="0" w:line="240" w:lineRule="auto"/>
        <w:jc w:val="center"/>
        <w:rPr>
          <w:rFonts w:ascii="Sylfaen" w:hAnsi="Sylfaen"/>
          <w:b/>
          <w:sz w:val="20"/>
          <w:szCs w:val="20"/>
          <w:lang w:val="ka-GE"/>
        </w:rPr>
      </w:pPr>
    </w:p>
    <w:p w14:paraId="1DFCF3B1" w14:textId="77777777" w:rsidR="00993995" w:rsidRDefault="00993995" w:rsidP="00BF534E">
      <w:pPr>
        <w:spacing w:after="0" w:line="240" w:lineRule="auto"/>
        <w:jc w:val="center"/>
        <w:rPr>
          <w:rFonts w:ascii="Sylfaen" w:hAnsi="Sylfaen"/>
          <w:b/>
          <w:sz w:val="20"/>
          <w:szCs w:val="20"/>
          <w:lang w:val="ka-GE"/>
        </w:rPr>
      </w:pPr>
    </w:p>
    <w:p w14:paraId="0C1D9DB4" w14:textId="77777777" w:rsidR="00993995" w:rsidRDefault="00993995" w:rsidP="00BF534E">
      <w:pPr>
        <w:spacing w:after="0" w:line="240" w:lineRule="auto"/>
        <w:jc w:val="center"/>
        <w:rPr>
          <w:rFonts w:ascii="Sylfaen" w:hAnsi="Sylfaen"/>
          <w:b/>
          <w:sz w:val="20"/>
          <w:szCs w:val="20"/>
          <w:lang w:val="ka-GE"/>
        </w:rPr>
      </w:pPr>
    </w:p>
    <w:p w14:paraId="6737B20B" w14:textId="77777777" w:rsidR="00993995" w:rsidRPr="00331A56" w:rsidRDefault="00993995" w:rsidP="00BF534E">
      <w:pPr>
        <w:spacing w:after="0" w:line="240" w:lineRule="auto"/>
        <w:jc w:val="center"/>
        <w:rPr>
          <w:rFonts w:ascii="Sylfaen" w:hAnsi="Sylfaen"/>
          <w:b/>
          <w:sz w:val="20"/>
          <w:szCs w:val="20"/>
          <w:lang w:val="ka-GE"/>
        </w:rPr>
      </w:pPr>
    </w:p>
    <w:p w14:paraId="5EB63DEA" w14:textId="77777777" w:rsidR="00343FBC" w:rsidRDefault="00343FBC" w:rsidP="00BF534E">
      <w:pPr>
        <w:spacing w:after="0" w:line="240" w:lineRule="auto"/>
        <w:jc w:val="center"/>
        <w:rPr>
          <w:rFonts w:ascii="Sylfaen" w:hAnsi="Sylfaen"/>
          <w:b/>
          <w:sz w:val="20"/>
          <w:szCs w:val="20"/>
          <w:lang w:val="ka-GE"/>
        </w:rPr>
      </w:pPr>
    </w:p>
    <w:p w14:paraId="107225C2" w14:textId="77777777" w:rsidR="00600513" w:rsidRDefault="00600513" w:rsidP="00BF534E">
      <w:pPr>
        <w:spacing w:after="0" w:line="240" w:lineRule="auto"/>
        <w:jc w:val="center"/>
        <w:rPr>
          <w:rFonts w:ascii="Sylfaen" w:hAnsi="Sylfaen"/>
          <w:b/>
          <w:sz w:val="20"/>
          <w:szCs w:val="20"/>
          <w:lang w:val="ka-GE"/>
        </w:rPr>
      </w:pPr>
    </w:p>
    <w:p w14:paraId="061F3E99" w14:textId="77777777" w:rsidR="00600513" w:rsidRDefault="00600513" w:rsidP="00BF534E">
      <w:pPr>
        <w:spacing w:after="0" w:line="240" w:lineRule="auto"/>
        <w:jc w:val="center"/>
        <w:rPr>
          <w:rFonts w:ascii="Sylfaen" w:hAnsi="Sylfaen"/>
          <w:b/>
          <w:sz w:val="20"/>
          <w:szCs w:val="20"/>
          <w:lang w:val="ka-GE"/>
        </w:rPr>
      </w:pPr>
    </w:p>
    <w:p w14:paraId="77B1331E" w14:textId="77777777" w:rsidR="00600513" w:rsidRDefault="00600513" w:rsidP="00BF534E">
      <w:pPr>
        <w:spacing w:after="0" w:line="240" w:lineRule="auto"/>
        <w:jc w:val="center"/>
        <w:rPr>
          <w:rFonts w:ascii="Sylfaen" w:hAnsi="Sylfaen"/>
          <w:b/>
          <w:sz w:val="20"/>
          <w:szCs w:val="20"/>
          <w:lang w:val="ka-GE"/>
        </w:rPr>
      </w:pPr>
    </w:p>
    <w:p w14:paraId="6403074C" w14:textId="77777777" w:rsidR="00600513" w:rsidRPr="00557B4B" w:rsidRDefault="00600513" w:rsidP="00BF534E">
      <w:pPr>
        <w:spacing w:after="0" w:line="240" w:lineRule="auto"/>
        <w:jc w:val="center"/>
        <w:rPr>
          <w:rFonts w:ascii="Sylfaen" w:hAnsi="Sylfaen"/>
          <w:b/>
          <w:sz w:val="20"/>
          <w:szCs w:val="20"/>
          <w:lang w:val="ka-GE"/>
        </w:rPr>
      </w:pPr>
    </w:p>
    <w:p w14:paraId="633BE31F" w14:textId="77777777" w:rsidR="00BB66A2" w:rsidRPr="00557B4B" w:rsidRDefault="00BB66A2" w:rsidP="00343FBC">
      <w:pPr>
        <w:pStyle w:val="ListParagraph"/>
        <w:spacing w:after="0" w:line="360" w:lineRule="auto"/>
        <w:ind w:left="90"/>
        <w:jc w:val="both"/>
        <w:rPr>
          <w:rFonts w:ascii="Sylfaen" w:hAnsi="Sylfaen"/>
          <w:b/>
          <w:sz w:val="20"/>
          <w:szCs w:val="20"/>
          <w:u w:val="single"/>
          <w:lang w:val="ka-GE"/>
        </w:rPr>
      </w:pPr>
    </w:p>
    <w:p w14:paraId="0B85076A" w14:textId="77777777" w:rsidR="004C7970" w:rsidRPr="00557B4B" w:rsidRDefault="004C7970" w:rsidP="007A5932">
      <w:pPr>
        <w:spacing w:line="240" w:lineRule="auto"/>
        <w:rPr>
          <w:rFonts w:ascii="Sylfaen" w:hAnsi="Sylfaen"/>
          <w:b/>
          <w:sz w:val="20"/>
          <w:szCs w:val="20"/>
          <w:lang w:val="ka-GE"/>
        </w:rPr>
      </w:pPr>
      <w:r w:rsidRPr="00557B4B">
        <w:rPr>
          <w:rFonts w:ascii="Sylfaen" w:hAnsi="Sylfaen"/>
          <w:b/>
          <w:sz w:val="20"/>
          <w:szCs w:val="20"/>
          <w:lang w:val="ka-GE"/>
        </w:rPr>
        <w:lastRenderedPageBreak/>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097A173F" w14:textId="77777777" w:rsidR="00713EFC" w:rsidRPr="00557B4B" w:rsidRDefault="00600513" w:rsidP="00557B4B">
      <w:pPr>
        <w:pStyle w:val="ListParagraph"/>
        <w:spacing w:after="0" w:line="360" w:lineRule="auto"/>
        <w:ind w:left="0"/>
        <w:jc w:val="both"/>
        <w:rPr>
          <w:rFonts w:ascii="Sylfaen" w:hAnsi="Sylfaen"/>
          <w:sz w:val="20"/>
          <w:szCs w:val="20"/>
          <w:lang w:val="ka-GE"/>
        </w:rPr>
      </w:pPr>
      <w:r>
        <w:rPr>
          <w:rFonts w:ascii="Sylfaen" w:hAnsi="Sylfaen"/>
          <w:sz w:val="20"/>
          <w:szCs w:val="20"/>
          <w:lang w:val="ka-GE"/>
        </w:rPr>
        <w:t>შპს „გარდაბნის გამწმენდი ნაგებობა</w:t>
      </w:r>
      <w:r w:rsidR="001D33B6" w:rsidRPr="00557B4B">
        <w:rPr>
          <w:rFonts w:ascii="Sylfaen" w:hAnsi="Sylfaen"/>
          <w:sz w:val="20"/>
          <w:szCs w:val="20"/>
          <w:lang w:val="ka-GE"/>
        </w:rPr>
        <w:t xml:space="preserve">“ </w:t>
      </w:r>
      <w:r>
        <w:rPr>
          <w:rFonts w:ascii="Sylfaen" w:hAnsi="Sylfaen"/>
          <w:sz w:val="20"/>
          <w:szCs w:val="20"/>
        </w:rPr>
        <w:t>(GST</w:t>
      </w:r>
      <w:r w:rsidR="001D33B6" w:rsidRPr="00557B4B">
        <w:rPr>
          <w:rFonts w:ascii="Sylfaen" w:hAnsi="Sylfaen"/>
          <w:sz w:val="20"/>
          <w:szCs w:val="20"/>
        </w:rPr>
        <w:t xml:space="preserve">) </w:t>
      </w:r>
      <w:r w:rsidR="00993995" w:rsidRPr="00557B4B">
        <w:rPr>
          <w:rFonts w:ascii="Sylfaen" w:hAnsi="Sylfaen"/>
          <w:sz w:val="20"/>
          <w:szCs w:val="20"/>
          <w:lang w:val="ka-GE"/>
        </w:rPr>
        <w:t xml:space="preserve">აცხადებს ელექტრონულ ტენდერს </w:t>
      </w:r>
      <w:r w:rsidRPr="00600513">
        <w:rPr>
          <w:rFonts w:ascii="Sylfaen" w:hAnsi="Sylfaen" w:cs="Sylfaen"/>
          <w:sz w:val="20"/>
          <w:szCs w:val="20"/>
          <w:lang w:val="ka-GE"/>
        </w:rPr>
        <w:t>რკინის ქლორიდის (FeCl3) შესყიდვის თაობაზე</w:t>
      </w:r>
      <w:r>
        <w:rPr>
          <w:rFonts w:ascii="Sylfaen" w:hAnsi="Sylfaen" w:cs="Sylfaen"/>
          <w:sz w:val="20"/>
          <w:szCs w:val="20"/>
        </w:rPr>
        <w:t xml:space="preserve"> </w:t>
      </w:r>
      <w:r w:rsidR="001D33B6" w:rsidRPr="00557B4B">
        <w:rPr>
          <w:rFonts w:ascii="Sylfaen" w:hAnsi="Sylfaen"/>
          <w:sz w:val="20"/>
          <w:szCs w:val="20"/>
          <w:lang w:val="ka-GE"/>
        </w:rPr>
        <w:t>და იწვევს კვალიფიციურ კომპანიებს მონაწილეობის მისაღებად</w:t>
      </w:r>
      <w:r w:rsidR="00BB66A2" w:rsidRPr="00557B4B">
        <w:rPr>
          <w:rFonts w:ascii="Sylfaen" w:hAnsi="Sylfaen"/>
          <w:sz w:val="20"/>
          <w:szCs w:val="20"/>
          <w:lang w:val="ka-GE"/>
        </w:rPr>
        <w:t>.</w:t>
      </w:r>
    </w:p>
    <w:p w14:paraId="2BDA8608" w14:textId="05D35894" w:rsidR="00440220" w:rsidRDefault="00440220" w:rsidP="00440220">
      <w:pPr>
        <w:spacing w:after="0" w:line="240" w:lineRule="auto"/>
        <w:rPr>
          <w:rFonts w:ascii="Sylfaen" w:hAnsi="Sylfaen"/>
          <w:sz w:val="20"/>
          <w:szCs w:val="20"/>
          <w:lang w:val="ka-GE" w:eastAsia="ka-GE"/>
        </w:rPr>
      </w:pPr>
    </w:p>
    <w:p w14:paraId="17F9CDC8" w14:textId="3962E906" w:rsidR="007029DB" w:rsidRPr="007029DB" w:rsidRDefault="007029DB" w:rsidP="00440220">
      <w:pPr>
        <w:spacing w:after="0" w:line="240" w:lineRule="auto"/>
        <w:rPr>
          <w:rFonts w:ascii="Sylfaen" w:hAnsi="Sylfaen"/>
          <w:b/>
          <w:sz w:val="20"/>
          <w:szCs w:val="20"/>
          <w:lang w:val="ka-GE" w:eastAsia="ka-GE"/>
        </w:rPr>
      </w:pPr>
      <w:r w:rsidRPr="007029DB">
        <w:rPr>
          <w:rFonts w:ascii="Sylfaen" w:hAnsi="Sylfaen"/>
          <w:b/>
          <w:sz w:val="20"/>
          <w:szCs w:val="20"/>
          <w:lang w:val="ka-GE" w:eastAsia="ka-GE"/>
        </w:rPr>
        <w:t xml:space="preserve">განსაკუთრებული პირობა: </w:t>
      </w:r>
    </w:p>
    <w:p w14:paraId="22924D45" w14:textId="7343C852" w:rsidR="007029DB" w:rsidRDefault="007029DB" w:rsidP="00440220">
      <w:pPr>
        <w:spacing w:after="0" w:line="240" w:lineRule="auto"/>
        <w:rPr>
          <w:rFonts w:ascii="Sylfaen" w:hAnsi="Sylfaen" w:cs="Sylfaen"/>
          <w:b/>
          <w:sz w:val="20"/>
          <w:szCs w:val="20"/>
          <w:lang w:val="ka-GE"/>
        </w:rPr>
      </w:pPr>
      <w:r w:rsidRPr="007029DB">
        <w:rPr>
          <w:rFonts w:ascii="Sylfaen" w:hAnsi="Sylfaen"/>
          <w:b/>
          <w:sz w:val="20"/>
          <w:szCs w:val="20"/>
          <w:lang w:val="ka-GE" w:eastAsia="ka-GE"/>
        </w:rPr>
        <w:t>მომწოდებელი/</w:t>
      </w:r>
      <w:r w:rsidR="00156718">
        <w:rPr>
          <w:rFonts w:ascii="Sylfaen" w:hAnsi="Sylfaen"/>
          <w:b/>
          <w:sz w:val="20"/>
          <w:szCs w:val="20"/>
          <w:lang w:val="ka-GE" w:eastAsia="ka-GE"/>
        </w:rPr>
        <w:t>პრეტენდენტი</w:t>
      </w:r>
      <w:r w:rsidRPr="007029DB">
        <w:rPr>
          <w:rFonts w:ascii="Sylfaen" w:hAnsi="Sylfaen"/>
          <w:b/>
          <w:sz w:val="20"/>
          <w:szCs w:val="20"/>
          <w:lang w:val="ka-GE" w:eastAsia="ka-GE"/>
        </w:rPr>
        <w:t xml:space="preserve"> ვალდებულია</w:t>
      </w:r>
      <w:r>
        <w:rPr>
          <w:rFonts w:ascii="Sylfaen" w:hAnsi="Sylfaen"/>
          <w:b/>
          <w:sz w:val="20"/>
          <w:szCs w:val="20"/>
          <w:lang w:val="ka-GE" w:eastAsia="ka-GE"/>
        </w:rPr>
        <w:t xml:space="preserve"> თვითონ უზრუნველყოს რკინა სამი ქლორიდის ტრანსპორტირება, კერძოდ“ რკინა სამი ქლორიდის  ტრანსპორტირებისათვის საჭირო სპეციალური </w:t>
      </w:r>
      <w:r>
        <w:rPr>
          <w:rFonts w:ascii="Sylfaen" w:hAnsi="Sylfaen" w:cs="Sylfaen"/>
          <w:b/>
          <w:sz w:val="20"/>
          <w:szCs w:val="20"/>
          <w:lang w:val="ka-GE"/>
        </w:rPr>
        <w:t xml:space="preserve">ტანკერი და რკინა სამი ქლორიდის ტანკერიდან გადმოტვირთვისა და რეზერვუარში ჩატვირთვისათვის საჭირო ყველა აქსესუარი. </w:t>
      </w:r>
    </w:p>
    <w:p w14:paraId="24E69E73" w14:textId="77777777" w:rsidR="009E12E7" w:rsidRDefault="009E12E7" w:rsidP="00440220">
      <w:pPr>
        <w:spacing w:after="0" w:line="240" w:lineRule="auto"/>
        <w:rPr>
          <w:rFonts w:ascii="Sylfaen" w:hAnsi="Sylfaen" w:cs="Sylfaen"/>
          <w:b/>
          <w:sz w:val="20"/>
          <w:szCs w:val="20"/>
          <w:lang w:val="ka-GE"/>
        </w:rPr>
      </w:pPr>
      <w:r>
        <w:rPr>
          <w:rFonts w:ascii="Sylfaen" w:hAnsi="Sylfaen" w:cs="Sylfaen"/>
          <w:b/>
          <w:sz w:val="20"/>
          <w:szCs w:val="20"/>
          <w:lang w:val="ka-GE"/>
        </w:rPr>
        <w:t xml:space="preserve">ეს აქსესუარები აღწერილია დანართში N1. </w:t>
      </w:r>
    </w:p>
    <w:p w14:paraId="18975E99" w14:textId="7D368E01" w:rsidR="009E12E7" w:rsidRPr="009E12E7" w:rsidRDefault="009E12E7" w:rsidP="009E12E7">
      <w:pPr>
        <w:pStyle w:val="ListParagraph"/>
        <w:numPr>
          <w:ilvl w:val="0"/>
          <w:numId w:val="20"/>
        </w:numPr>
        <w:spacing w:after="0" w:line="240" w:lineRule="auto"/>
        <w:rPr>
          <w:rFonts w:ascii="Sylfaen" w:hAnsi="Sylfaen"/>
          <w:b/>
          <w:sz w:val="20"/>
          <w:szCs w:val="20"/>
          <w:lang w:val="ka-GE" w:eastAsia="ka-GE"/>
        </w:rPr>
      </w:pPr>
      <w:r w:rsidRPr="009E12E7">
        <w:rPr>
          <w:rFonts w:ascii="Sylfaen" w:hAnsi="Sylfaen" w:cs="Sylfaen"/>
          <w:b/>
          <w:sz w:val="20"/>
          <w:szCs w:val="20"/>
          <w:lang w:val="ka-GE"/>
        </w:rPr>
        <w:t xml:space="preserve">გთხოვთ გაითვალისწინეთ რომ მსგავსი ტანკერების ტევადობა 25 ტონაა, ჩვენ კი თითო შესყიდვისას გვჭირდება 34 ტონის ჩამოტანა, რაც ნიშნავს იმას რომ </w:t>
      </w:r>
      <w:r w:rsidR="00E7013F">
        <w:rPr>
          <w:rFonts w:ascii="Sylfaen" w:hAnsi="Sylfaen" w:cs="Sylfaen"/>
          <w:b/>
          <w:sz w:val="20"/>
          <w:szCs w:val="20"/>
          <w:lang w:val="ka-GE"/>
        </w:rPr>
        <w:t>მომწოდებელმა 2 ტანკერით უნდ</w:t>
      </w:r>
      <w:r w:rsidRPr="009E12E7">
        <w:rPr>
          <w:rFonts w:ascii="Sylfaen" w:hAnsi="Sylfaen" w:cs="Sylfaen"/>
          <w:b/>
          <w:sz w:val="20"/>
          <w:szCs w:val="20"/>
          <w:lang w:val="ka-GE"/>
        </w:rPr>
        <w:t>ა</w:t>
      </w:r>
      <w:r w:rsidR="00E7013F">
        <w:rPr>
          <w:rFonts w:ascii="Sylfaen" w:hAnsi="Sylfaen" w:cs="Sylfaen"/>
          <w:b/>
          <w:sz w:val="20"/>
          <w:szCs w:val="20"/>
          <w:lang w:val="ka-GE"/>
        </w:rPr>
        <w:t xml:space="preserve"> მოგვაწოდოს რკინის ქლორიდი თითო ტონაზე</w:t>
      </w:r>
      <w:r w:rsidRPr="009E12E7">
        <w:rPr>
          <w:rFonts w:ascii="Sylfaen" w:hAnsi="Sylfaen" w:cs="Sylfaen"/>
          <w:b/>
          <w:sz w:val="20"/>
          <w:szCs w:val="20"/>
          <w:lang w:val="ka-GE"/>
        </w:rPr>
        <w:t xml:space="preserve"> და</w:t>
      </w:r>
      <w:r w:rsidR="00E7013F">
        <w:rPr>
          <w:rFonts w:ascii="Sylfaen" w:hAnsi="Sylfaen" w:cs="Sylfaen"/>
          <w:b/>
          <w:sz w:val="20"/>
          <w:szCs w:val="20"/>
          <w:lang w:val="ka-GE"/>
        </w:rPr>
        <w:t xml:space="preserve"> შესაბამისად თითო</w:t>
      </w:r>
      <w:r w:rsidRPr="009E12E7">
        <w:rPr>
          <w:rFonts w:ascii="Sylfaen" w:hAnsi="Sylfaen" w:cs="Sylfaen"/>
          <w:b/>
          <w:sz w:val="20"/>
          <w:szCs w:val="20"/>
          <w:lang w:val="ka-GE"/>
        </w:rPr>
        <w:t xml:space="preserve"> ტანკერში 17 ტონ</w:t>
      </w:r>
      <w:r w:rsidR="00E7013F">
        <w:rPr>
          <w:rFonts w:ascii="Sylfaen" w:hAnsi="Sylfaen" w:cs="Sylfaen"/>
          <w:b/>
          <w:sz w:val="20"/>
          <w:szCs w:val="20"/>
          <w:lang w:val="ka-GE"/>
        </w:rPr>
        <w:t>ის განთავსება მოუწევს.</w:t>
      </w:r>
    </w:p>
    <w:p w14:paraId="7954B8F2" w14:textId="77777777" w:rsidR="004C7970" w:rsidRPr="00515AAF" w:rsidRDefault="004C7970" w:rsidP="00515AAF">
      <w:pPr>
        <w:spacing w:after="0" w:line="360" w:lineRule="auto"/>
        <w:jc w:val="both"/>
        <w:rPr>
          <w:rFonts w:ascii="Sylfaen" w:hAnsi="Sylfaen"/>
          <w:sz w:val="20"/>
          <w:szCs w:val="20"/>
          <w:lang w:val="ka-GE"/>
        </w:rPr>
      </w:pPr>
    </w:p>
    <w:p w14:paraId="4248062A" w14:textId="77777777" w:rsidR="004C7970" w:rsidRPr="00557B4B" w:rsidRDefault="004C7970" w:rsidP="004C7970">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(ტექნიკური დავალება), რაოდენობა/მოცულობა</w:t>
      </w:r>
    </w:p>
    <w:p w14:paraId="6021429C" w14:textId="77777777" w:rsidR="00600513" w:rsidRDefault="00600513" w:rsidP="00BB66A2">
      <w:pPr>
        <w:spacing w:after="0" w:line="240" w:lineRule="auto"/>
        <w:rPr>
          <w:rFonts w:ascii="Sylfaen" w:hAnsi="Sylfaen"/>
          <w:b/>
          <w:sz w:val="20"/>
          <w:szCs w:val="20"/>
          <w:lang w:val="ka-GE"/>
        </w:rPr>
      </w:pPr>
    </w:p>
    <w:p w14:paraId="77055434" w14:textId="77777777" w:rsidR="00600513" w:rsidRDefault="00600513" w:rsidP="00BB66A2">
      <w:pPr>
        <w:spacing w:after="0" w:line="240" w:lineRule="auto"/>
        <w:rPr>
          <w:rFonts w:ascii="Sylfaen" w:hAnsi="Sylfaen" w:cs="Sylfaen"/>
          <w:sz w:val="20"/>
          <w:szCs w:val="20"/>
          <w:lang w:val="ka-GE"/>
        </w:rPr>
      </w:pPr>
      <w:r w:rsidRPr="00600513">
        <w:rPr>
          <w:rFonts w:ascii="Sylfaen" w:hAnsi="Sylfaen" w:cs="Sylfaen"/>
          <w:b/>
          <w:sz w:val="20"/>
          <w:szCs w:val="20"/>
          <w:lang w:val="ka-GE"/>
        </w:rPr>
        <w:t xml:space="preserve">დასახელება: </w:t>
      </w:r>
      <w:r w:rsidRPr="00600513">
        <w:rPr>
          <w:rFonts w:ascii="Sylfaen" w:hAnsi="Sylfaen" w:cs="Sylfaen"/>
          <w:sz w:val="20"/>
          <w:szCs w:val="20"/>
          <w:lang w:val="ka-GE"/>
        </w:rPr>
        <w:t>Ferric chloride (FeCl3) (40%),  რკინა სამი ქლორიდი</w:t>
      </w:r>
    </w:p>
    <w:p w14:paraId="227C408F" w14:textId="77777777" w:rsidR="00E43AB5" w:rsidRDefault="00E43AB5" w:rsidP="00600513">
      <w:pPr>
        <w:shd w:val="clear" w:color="auto" w:fill="FFFFFF"/>
        <w:spacing w:after="0" w:line="240" w:lineRule="auto"/>
        <w:rPr>
          <w:rFonts w:ascii="Sylfaen" w:hAnsi="Sylfaen" w:cs="Sylfaen"/>
          <w:b/>
          <w:sz w:val="20"/>
          <w:szCs w:val="20"/>
          <w:lang w:val="ka-GE"/>
        </w:rPr>
      </w:pPr>
    </w:p>
    <w:p w14:paraId="13C5768F" w14:textId="77777777" w:rsidR="00600513" w:rsidRDefault="00600513" w:rsidP="00600513">
      <w:pPr>
        <w:shd w:val="clear" w:color="auto" w:fill="FFFFFF"/>
        <w:spacing w:after="0" w:line="240" w:lineRule="auto"/>
        <w:rPr>
          <w:rFonts w:ascii="Sylfaen" w:hAnsi="Sylfaen" w:cs="Sylfaen"/>
          <w:b/>
          <w:sz w:val="20"/>
          <w:szCs w:val="20"/>
          <w:lang w:val="ka-GE"/>
        </w:rPr>
      </w:pPr>
      <w:r w:rsidRPr="00600513">
        <w:rPr>
          <w:rFonts w:ascii="Sylfaen" w:hAnsi="Sylfaen" w:cs="Sylfaen"/>
          <w:b/>
          <w:sz w:val="20"/>
          <w:szCs w:val="20"/>
          <w:lang w:val="ka-GE"/>
        </w:rPr>
        <w:t xml:space="preserve">პარამეტრები: </w:t>
      </w:r>
    </w:p>
    <w:p w14:paraId="1961FFCD" w14:textId="77777777" w:rsidR="00E22CAB" w:rsidRPr="00E22CAB" w:rsidRDefault="00E22CAB" w:rsidP="00600513">
      <w:pPr>
        <w:shd w:val="clear" w:color="auto" w:fill="FFFFFF"/>
        <w:spacing w:after="0" w:line="240" w:lineRule="auto"/>
        <w:rPr>
          <w:rFonts w:ascii="Sylfaen" w:hAnsi="Sylfaen" w:cs="Sylfaen"/>
          <w:sz w:val="20"/>
          <w:szCs w:val="20"/>
          <w:lang w:val="ka-GE"/>
        </w:rPr>
      </w:pPr>
      <w:r w:rsidRPr="00E22CAB">
        <w:rPr>
          <w:rFonts w:ascii="Sylfaen" w:hAnsi="Sylfaen" w:cs="Sylfaen"/>
          <w:sz w:val="20"/>
          <w:szCs w:val="20"/>
          <w:lang w:val="ka-GE"/>
        </w:rPr>
        <w:t xml:space="preserve">ტიპი -2 </w:t>
      </w:r>
    </w:p>
    <w:p w14:paraId="5F9F299F" w14:textId="77777777" w:rsidR="00BA70C0" w:rsidRDefault="00E22CAB" w:rsidP="00600513">
      <w:pPr>
        <w:shd w:val="clear" w:color="auto" w:fill="FFFFFF"/>
        <w:spacing w:after="0" w:line="240" w:lineRule="auto"/>
        <w:rPr>
          <w:rFonts w:cs="Calibri"/>
          <w:color w:val="231F20"/>
          <w:sz w:val="20"/>
          <w:szCs w:val="20"/>
        </w:rPr>
      </w:pPr>
      <w:r>
        <w:rPr>
          <w:rFonts w:ascii="Sylfaen" w:hAnsi="Sylfaen" w:cs="Calibri"/>
          <w:color w:val="231F20"/>
          <w:sz w:val="20"/>
          <w:szCs w:val="20"/>
          <w:lang w:val="ka-GE"/>
        </w:rPr>
        <w:t>სისუფთავე</w:t>
      </w:r>
      <w:r>
        <w:rPr>
          <w:rFonts w:cs="Calibri"/>
          <w:color w:val="231F20"/>
          <w:sz w:val="20"/>
          <w:szCs w:val="20"/>
        </w:rPr>
        <w:t xml:space="preserve">    (FeCl,)  -  </w:t>
      </w:r>
      <w:r w:rsidR="00600513" w:rsidRPr="00B2792E">
        <w:rPr>
          <w:rFonts w:cs="Calibri"/>
          <w:color w:val="231F20"/>
          <w:sz w:val="20"/>
          <w:szCs w:val="20"/>
        </w:rPr>
        <w:t>%40+ 2 (m/m)</w:t>
      </w:r>
      <w:r w:rsidR="00600513" w:rsidRPr="00B2792E">
        <w:rPr>
          <w:rFonts w:cs="Calibri"/>
          <w:color w:val="231F20"/>
          <w:sz w:val="20"/>
          <w:szCs w:val="20"/>
        </w:rPr>
        <w:br/>
      </w:r>
      <w:r w:rsidR="00FC7F37">
        <w:rPr>
          <w:rFonts w:ascii="Sylfaen" w:hAnsi="Sylfaen" w:cs="Calibri"/>
          <w:color w:val="231F20"/>
          <w:sz w:val="20"/>
          <w:szCs w:val="20"/>
          <w:lang w:val="ka-GE"/>
        </w:rPr>
        <w:t>ფიზიკური მახასიათებლები</w:t>
      </w:r>
      <w:r w:rsidRPr="003378A4">
        <w:rPr>
          <w:rFonts w:cs="Calibri"/>
          <w:color w:val="231F20"/>
          <w:sz w:val="20"/>
          <w:szCs w:val="20"/>
        </w:rPr>
        <w:t xml:space="preserve"> </w:t>
      </w:r>
      <w:r>
        <w:rPr>
          <w:rFonts w:ascii="Sylfaen" w:hAnsi="Sylfaen" w:cs="Calibri"/>
          <w:color w:val="231F20"/>
          <w:sz w:val="20"/>
          <w:szCs w:val="20"/>
          <w:lang w:val="ka-GE"/>
        </w:rPr>
        <w:t xml:space="preserve">- </w:t>
      </w:r>
      <w:r w:rsidR="00600513" w:rsidRPr="00B2792E">
        <w:rPr>
          <w:rFonts w:ascii="Sylfaen" w:hAnsi="Sylfaen" w:cs="Sylfaen"/>
          <w:color w:val="231F20"/>
          <w:sz w:val="20"/>
          <w:szCs w:val="20"/>
        </w:rPr>
        <w:t>მუქი</w:t>
      </w:r>
      <w:r w:rsidR="00600513" w:rsidRPr="00B2792E">
        <w:rPr>
          <w:rFonts w:cs="Calibri"/>
          <w:color w:val="231F20"/>
          <w:sz w:val="20"/>
          <w:szCs w:val="20"/>
        </w:rPr>
        <w:t xml:space="preserve"> </w:t>
      </w:r>
      <w:r w:rsidR="00600513" w:rsidRPr="00B2792E">
        <w:rPr>
          <w:rFonts w:ascii="Sylfaen" w:hAnsi="Sylfaen" w:cs="Sylfaen"/>
          <w:color w:val="231F20"/>
          <w:sz w:val="20"/>
          <w:szCs w:val="20"/>
        </w:rPr>
        <w:t>ყავისფერი</w:t>
      </w:r>
      <w:r w:rsidR="00600513" w:rsidRPr="00B2792E">
        <w:rPr>
          <w:rFonts w:cs="Calibri"/>
          <w:color w:val="231F20"/>
          <w:sz w:val="20"/>
          <w:szCs w:val="20"/>
        </w:rPr>
        <w:t xml:space="preserve"> </w:t>
      </w:r>
      <w:r w:rsidR="00600513" w:rsidRPr="00B2792E">
        <w:rPr>
          <w:rFonts w:ascii="Sylfaen" w:hAnsi="Sylfaen" w:cs="Sylfaen"/>
          <w:color w:val="231F20"/>
          <w:sz w:val="20"/>
          <w:szCs w:val="20"/>
        </w:rPr>
        <w:t>ფერის</w:t>
      </w:r>
      <w:r w:rsidR="00600513" w:rsidRPr="00B2792E">
        <w:rPr>
          <w:rFonts w:cs="Calibri"/>
          <w:color w:val="231F20"/>
          <w:sz w:val="20"/>
          <w:szCs w:val="20"/>
        </w:rPr>
        <w:t xml:space="preserve"> </w:t>
      </w:r>
      <w:r w:rsidR="00600513" w:rsidRPr="00B2792E">
        <w:rPr>
          <w:rFonts w:ascii="Sylfaen" w:hAnsi="Sylfaen" w:cs="Sylfaen"/>
          <w:color w:val="231F20"/>
          <w:sz w:val="20"/>
          <w:szCs w:val="20"/>
        </w:rPr>
        <w:t>თხევადი</w:t>
      </w:r>
      <w:r w:rsidR="00600513" w:rsidRPr="00B2792E">
        <w:rPr>
          <w:rFonts w:cs="Calibri"/>
          <w:color w:val="231F20"/>
          <w:sz w:val="20"/>
          <w:szCs w:val="20"/>
        </w:rPr>
        <w:t xml:space="preserve"> </w:t>
      </w:r>
      <w:r w:rsidR="00600513" w:rsidRPr="00B2792E">
        <w:rPr>
          <w:rFonts w:ascii="Sylfaen" w:hAnsi="Sylfaen" w:cs="Sylfaen"/>
          <w:color w:val="231F20"/>
          <w:sz w:val="20"/>
          <w:szCs w:val="20"/>
        </w:rPr>
        <w:t>სახის</w:t>
      </w:r>
      <w:r w:rsidR="00600513" w:rsidRPr="00B2792E">
        <w:rPr>
          <w:rFonts w:cs="Calibri"/>
          <w:color w:val="231F20"/>
          <w:sz w:val="20"/>
          <w:szCs w:val="20"/>
        </w:rPr>
        <w:t xml:space="preserve"> </w:t>
      </w:r>
    </w:p>
    <w:p w14:paraId="780CA3E8" w14:textId="77777777" w:rsidR="00600513" w:rsidRPr="00B2792E" w:rsidRDefault="00BA70C0" w:rsidP="00600513">
      <w:pPr>
        <w:shd w:val="clear" w:color="auto" w:fill="FFFFFF"/>
        <w:spacing w:after="0" w:line="240" w:lineRule="auto"/>
        <w:rPr>
          <w:rFonts w:ascii="Tahoma" w:hAnsi="Tahoma" w:cs="Tahoma"/>
          <w:color w:val="212121"/>
          <w:sz w:val="24"/>
          <w:szCs w:val="24"/>
        </w:rPr>
      </w:pPr>
      <w:r>
        <w:rPr>
          <w:rFonts w:ascii="Sylfaen" w:hAnsi="Sylfaen" w:cs="Calibri"/>
          <w:color w:val="231F20"/>
          <w:sz w:val="20"/>
          <w:szCs w:val="20"/>
          <w:lang w:val="ka-GE"/>
        </w:rPr>
        <w:t xml:space="preserve">სიმკვრივე </w:t>
      </w:r>
      <w:r w:rsidR="00600513" w:rsidRPr="00B2792E">
        <w:rPr>
          <w:rFonts w:cs="Calibri"/>
          <w:color w:val="231F20"/>
          <w:sz w:val="20"/>
          <w:szCs w:val="20"/>
        </w:rPr>
        <w:t>1,435 ± 0,05 (gr/cm3) </w:t>
      </w:r>
      <w:r w:rsidR="00600513" w:rsidRPr="00B2792E">
        <w:rPr>
          <w:rFonts w:ascii="Tahoma" w:hAnsi="Tahoma" w:cs="Tahoma"/>
          <w:color w:val="212121"/>
          <w:sz w:val="24"/>
          <w:szCs w:val="24"/>
        </w:rPr>
        <w:br/>
      </w:r>
      <w:r w:rsidR="00E22CAB">
        <w:rPr>
          <w:rFonts w:cs="Calibri"/>
          <w:color w:val="231F20"/>
          <w:sz w:val="20"/>
          <w:szCs w:val="20"/>
        </w:rPr>
        <w:t xml:space="preserve">Iron  (II)  -  </w:t>
      </w:r>
      <w:r w:rsidR="00600513" w:rsidRPr="00B2792E">
        <w:rPr>
          <w:rFonts w:ascii="Sylfaen" w:hAnsi="Sylfaen" w:cs="Sylfaen"/>
          <w:color w:val="231F20"/>
          <w:sz w:val="20"/>
          <w:szCs w:val="20"/>
        </w:rPr>
        <w:t>მაქ</w:t>
      </w:r>
      <w:r w:rsidR="00600513" w:rsidRPr="00B2792E">
        <w:rPr>
          <w:rFonts w:cs="Calibri"/>
          <w:color w:val="231F20"/>
          <w:sz w:val="20"/>
          <w:szCs w:val="20"/>
        </w:rPr>
        <w:t>. % 2,5(m/m)/Fe(III) </w:t>
      </w:r>
    </w:p>
    <w:p w14:paraId="17F8F1BF" w14:textId="77777777" w:rsidR="00E43AB5" w:rsidRPr="00E43AB5" w:rsidRDefault="00E43AB5" w:rsidP="00600513">
      <w:pPr>
        <w:shd w:val="clear" w:color="auto" w:fill="FFFFFF"/>
        <w:spacing w:after="0" w:line="240" w:lineRule="auto"/>
        <w:rPr>
          <w:rFonts w:ascii="Sylfaen" w:hAnsi="Sylfaen" w:cs="Sylfaen"/>
          <w:b/>
          <w:color w:val="231F20"/>
          <w:sz w:val="20"/>
          <w:szCs w:val="20"/>
        </w:rPr>
      </w:pPr>
    </w:p>
    <w:p w14:paraId="445EE69B" w14:textId="77777777" w:rsidR="00E43AB5" w:rsidRPr="00E43AB5" w:rsidRDefault="00E43AB5" w:rsidP="00600513">
      <w:pPr>
        <w:shd w:val="clear" w:color="auto" w:fill="FFFFFF"/>
        <w:spacing w:after="0" w:line="240" w:lineRule="auto"/>
        <w:rPr>
          <w:rFonts w:ascii="Sylfaen" w:hAnsi="Sylfaen" w:cs="Sylfaen"/>
          <w:b/>
          <w:color w:val="231F20"/>
          <w:sz w:val="20"/>
          <w:szCs w:val="20"/>
          <w:lang w:val="ka-GE"/>
        </w:rPr>
      </w:pPr>
      <w:r w:rsidRPr="00E43AB5">
        <w:rPr>
          <w:rFonts w:ascii="Sylfaen" w:hAnsi="Sylfaen" w:cs="Sylfaen"/>
          <w:b/>
          <w:color w:val="231F20"/>
          <w:sz w:val="20"/>
          <w:szCs w:val="20"/>
          <w:lang w:val="ka-GE"/>
        </w:rPr>
        <w:t>გამოყენება:</w:t>
      </w:r>
    </w:p>
    <w:p w14:paraId="07C1A752" w14:textId="77777777" w:rsidR="00600513" w:rsidRPr="00B2792E" w:rsidRDefault="00600513" w:rsidP="00600513">
      <w:pPr>
        <w:shd w:val="clear" w:color="auto" w:fill="FFFFFF"/>
        <w:spacing w:after="0" w:line="240" w:lineRule="auto"/>
        <w:rPr>
          <w:rFonts w:ascii="Tahoma" w:hAnsi="Tahoma" w:cs="Tahoma"/>
          <w:color w:val="212121"/>
          <w:sz w:val="24"/>
          <w:szCs w:val="24"/>
        </w:rPr>
      </w:pPr>
      <w:r w:rsidRPr="00B2792E">
        <w:rPr>
          <w:rFonts w:ascii="Sylfaen" w:hAnsi="Sylfaen" w:cs="Sylfaen"/>
          <w:color w:val="231F20"/>
          <w:sz w:val="20"/>
          <w:szCs w:val="20"/>
        </w:rPr>
        <w:t>პროდუქტი</w:t>
      </w:r>
      <w:r w:rsidRPr="00B2792E">
        <w:rPr>
          <w:rFonts w:cs="Calibri"/>
          <w:color w:val="231F20"/>
          <w:sz w:val="20"/>
          <w:szCs w:val="20"/>
        </w:rPr>
        <w:t xml:space="preserve"> </w:t>
      </w:r>
      <w:r w:rsidRPr="00B2792E">
        <w:rPr>
          <w:rFonts w:ascii="Sylfaen" w:hAnsi="Sylfaen" w:cs="Sylfaen"/>
          <w:color w:val="231F20"/>
          <w:sz w:val="20"/>
          <w:szCs w:val="20"/>
        </w:rPr>
        <w:t>უნდა</w:t>
      </w:r>
      <w:r w:rsidRPr="00B2792E">
        <w:rPr>
          <w:rFonts w:cs="Calibri"/>
          <w:color w:val="231F20"/>
          <w:sz w:val="20"/>
          <w:szCs w:val="20"/>
        </w:rPr>
        <w:t xml:space="preserve"> </w:t>
      </w:r>
      <w:r w:rsidRPr="00B2792E">
        <w:rPr>
          <w:rFonts w:ascii="Sylfaen" w:hAnsi="Sylfaen" w:cs="Sylfaen"/>
          <w:color w:val="231F20"/>
          <w:sz w:val="20"/>
          <w:szCs w:val="20"/>
        </w:rPr>
        <w:t>იყოს</w:t>
      </w:r>
      <w:r w:rsidRPr="00B2792E">
        <w:rPr>
          <w:rFonts w:cs="Calibri"/>
          <w:color w:val="231F20"/>
          <w:sz w:val="20"/>
          <w:szCs w:val="20"/>
        </w:rPr>
        <w:t xml:space="preserve"> </w:t>
      </w:r>
      <w:r w:rsidRPr="00B2792E">
        <w:rPr>
          <w:rFonts w:ascii="Sylfaen" w:hAnsi="Sylfaen" w:cs="Sylfaen"/>
          <w:color w:val="231F20"/>
          <w:sz w:val="20"/>
          <w:szCs w:val="20"/>
        </w:rPr>
        <w:t>განკუთვნილი</w:t>
      </w:r>
      <w:r w:rsidRPr="00B2792E">
        <w:rPr>
          <w:rFonts w:cs="Calibri"/>
          <w:color w:val="231F20"/>
          <w:sz w:val="20"/>
          <w:szCs w:val="20"/>
        </w:rPr>
        <w:t xml:space="preserve"> </w:t>
      </w:r>
      <w:r w:rsidRPr="00B2792E">
        <w:rPr>
          <w:rFonts w:ascii="Sylfaen" w:hAnsi="Sylfaen" w:cs="Sylfaen"/>
          <w:color w:val="231F20"/>
          <w:sz w:val="20"/>
          <w:szCs w:val="20"/>
        </w:rPr>
        <w:t>სპეცალურად</w:t>
      </w:r>
      <w:r w:rsidRPr="00B2792E">
        <w:rPr>
          <w:rFonts w:cs="Calibri"/>
          <w:color w:val="231F20"/>
          <w:sz w:val="20"/>
          <w:szCs w:val="20"/>
        </w:rPr>
        <w:t xml:space="preserve"> </w:t>
      </w:r>
      <w:r w:rsidRPr="00B2792E">
        <w:rPr>
          <w:rFonts w:ascii="Sylfaen" w:hAnsi="Sylfaen" w:cs="Sylfaen"/>
          <w:color w:val="231F20"/>
          <w:sz w:val="20"/>
          <w:szCs w:val="20"/>
        </w:rPr>
        <w:t>ჩამდინარე</w:t>
      </w:r>
      <w:r w:rsidRPr="00B2792E">
        <w:rPr>
          <w:rFonts w:cs="Calibri"/>
          <w:color w:val="231F20"/>
          <w:sz w:val="20"/>
          <w:szCs w:val="20"/>
        </w:rPr>
        <w:t xml:space="preserve"> (</w:t>
      </w:r>
      <w:r w:rsidRPr="00B2792E">
        <w:rPr>
          <w:rFonts w:ascii="Sylfaen" w:hAnsi="Sylfaen" w:cs="Sylfaen"/>
          <w:color w:val="231F20"/>
          <w:sz w:val="20"/>
          <w:szCs w:val="20"/>
        </w:rPr>
        <w:t>კანალიზაციის</w:t>
      </w:r>
      <w:r w:rsidRPr="00B2792E">
        <w:rPr>
          <w:rFonts w:cs="Calibri"/>
          <w:color w:val="231F20"/>
          <w:sz w:val="20"/>
          <w:szCs w:val="20"/>
        </w:rPr>
        <w:t xml:space="preserve">) </w:t>
      </w:r>
      <w:r w:rsidRPr="00B2792E">
        <w:rPr>
          <w:rFonts w:ascii="Sylfaen" w:hAnsi="Sylfaen" w:cs="Sylfaen"/>
          <w:color w:val="231F20"/>
          <w:sz w:val="20"/>
          <w:szCs w:val="20"/>
        </w:rPr>
        <w:t>წყლისთვის</w:t>
      </w:r>
      <w:r w:rsidRPr="00B2792E">
        <w:rPr>
          <w:rFonts w:cs="Calibri"/>
          <w:color w:val="231F20"/>
          <w:sz w:val="20"/>
          <w:szCs w:val="20"/>
        </w:rPr>
        <w:t xml:space="preserve"> </w:t>
      </w:r>
      <w:r w:rsidRPr="00B2792E">
        <w:rPr>
          <w:rFonts w:ascii="Sylfaen" w:hAnsi="Sylfaen" w:cs="Sylfaen"/>
          <w:color w:val="231F20"/>
          <w:sz w:val="20"/>
          <w:szCs w:val="20"/>
        </w:rPr>
        <w:t>და</w:t>
      </w:r>
      <w:r w:rsidRPr="00B2792E">
        <w:rPr>
          <w:rFonts w:cs="Calibri"/>
          <w:color w:val="231F20"/>
          <w:sz w:val="20"/>
          <w:szCs w:val="20"/>
        </w:rPr>
        <w:t xml:space="preserve"> </w:t>
      </w:r>
      <w:r w:rsidRPr="00B2792E">
        <w:rPr>
          <w:rFonts w:ascii="Sylfaen" w:hAnsi="Sylfaen" w:cs="Sylfaen"/>
          <w:color w:val="231F20"/>
          <w:sz w:val="20"/>
          <w:szCs w:val="20"/>
        </w:rPr>
        <w:t>ტიპი</w:t>
      </w:r>
      <w:r w:rsidRPr="00B2792E">
        <w:rPr>
          <w:rFonts w:cs="Calibri"/>
          <w:color w:val="231F20"/>
          <w:sz w:val="20"/>
          <w:szCs w:val="20"/>
        </w:rPr>
        <w:t xml:space="preserve"> 2</w:t>
      </w:r>
    </w:p>
    <w:p w14:paraId="2B3CB48E" w14:textId="77777777" w:rsidR="00600513" w:rsidRPr="00600513" w:rsidRDefault="00600513" w:rsidP="00BB66A2">
      <w:pPr>
        <w:spacing w:after="0" w:line="240" w:lineRule="auto"/>
        <w:rPr>
          <w:rFonts w:ascii="Sylfaen" w:hAnsi="Sylfaen" w:cs="Sylfaen"/>
          <w:b/>
          <w:sz w:val="20"/>
          <w:szCs w:val="20"/>
          <w:lang w:val="ka-GE"/>
        </w:rPr>
      </w:pPr>
    </w:p>
    <w:p w14:paraId="52E7752A" w14:textId="7B492370"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დეტალური აღწერა </w:t>
      </w:r>
      <w:r w:rsidR="00600513">
        <w:rPr>
          <w:rFonts w:ascii="Sylfaen" w:hAnsi="Sylfaen"/>
          <w:sz w:val="20"/>
          <w:szCs w:val="20"/>
          <w:lang w:val="ka-GE"/>
        </w:rPr>
        <w:t>და დამატებითი მოთხოვნები</w:t>
      </w:r>
      <w:r w:rsidRPr="00557B4B">
        <w:rPr>
          <w:rFonts w:ascii="Sylfaen" w:hAnsi="Sylfaen"/>
          <w:sz w:val="20"/>
          <w:szCs w:val="20"/>
          <w:lang w:val="ka-GE"/>
        </w:rPr>
        <w:t xml:space="preserve"> იხილეთ დანართში N1 </w:t>
      </w:r>
      <w:r w:rsidR="00F60C30">
        <w:rPr>
          <w:rFonts w:ascii="Sylfaen" w:hAnsi="Sylfaen"/>
          <w:sz w:val="20"/>
          <w:szCs w:val="20"/>
          <w:lang w:val="ka-GE"/>
        </w:rPr>
        <w:t xml:space="preserve">- სპეციფიკაცია </w:t>
      </w:r>
    </w:p>
    <w:p w14:paraId="1486B456" w14:textId="77777777" w:rsidR="004C7970" w:rsidRPr="00557B4B" w:rsidRDefault="004C7970" w:rsidP="00BB66A2">
      <w:pPr>
        <w:spacing w:after="0" w:line="240" w:lineRule="auto"/>
        <w:rPr>
          <w:rFonts w:ascii="Sylfaen" w:hAnsi="Sylfaen"/>
          <w:sz w:val="20"/>
          <w:szCs w:val="20"/>
          <w:lang w:val="ka-GE"/>
        </w:rPr>
      </w:pPr>
    </w:p>
    <w:p w14:paraId="0EC1062F" w14:textId="77777777" w:rsidR="004C7970" w:rsidRPr="00557B4B" w:rsidRDefault="004C7970" w:rsidP="00BB66A2">
      <w:pPr>
        <w:spacing w:after="0" w:line="240" w:lineRule="auto"/>
        <w:rPr>
          <w:rFonts w:ascii="Sylfaen" w:hAnsi="Sylfaen"/>
          <w:sz w:val="20"/>
          <w:szCs w:val="20"/>
          <w:lang w:val="ka-GE"/>
        </w:rPr>
      </w:pPr>
    </w:p>
    <w:p w14:paraId="1E1702BB" w14:textId="77777777" w:rsidR="00557C71" w:rsidRPr="00557B4B" w:rsidRDefault="004C7970" w:rsidP="00A544AC">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73D0889C" w14:textId="5AF049FE" w:rsidR="00557C71" w:rsidRPr="00557B4B" w:rsidRDefault="00557C71" w:rsidP="00557C71">
      <w:pPr>
        <w:spacing w:after="0" w:line="240" w:lineRule="auto"/>
        <w:rPr>
          <w:rFonts w:ascii="Sylfaen" w:hAnsi="Sylfaen" w:cs="Sylfaen"/>
          <w:sz w:val="20"/>
          <w:szCs w:val="20"/>
          <w:lang w:val="ka-GE"/>
        </w:rPr>
      </w:pPr>
      <w:r w:rsidRPr="00557B4B">
        <w:rPr>
          <w:rFonts w:ascii="Sylfaen" w:hAnsi="Sylfaen" w:cs="Sylfaen"/>
          <w:sz w:val="20"/>
          <w:szCs w:val="20"/>
          <w:lang w:val="ka-GE"/>
        </w:rPr>
        <w:t>ფასი</w:t>
      </w:r>
      <w:r w:rsidR="0047568B" w:rsidRPr="00557B4B">
        <w:rPr>
          <w:rFonts w:ascii="Sylfaen" w:hAnsi="Sylfaen" w:cs="Sylfaen"/>
          <w:sz w:val="20"/>
          <w:szCs w:val="20"/>
          <w:lang w:val="ka-GE"/>
        </w:rPr>
        <w:t xml:space="preserve"> </w:t>
      </w:r>
      <w:r w:rsidRPr="00557B4B">
        <w:rPr>
          <w:rFonts w:ascii="Sylfaen" w:hAnsi="Sylfaen" w:cs="Sylfaen"/>
          <w:sz w:val="20"/>
          <w:szCs w:val="20"/>
          <w:lang w:val="ka-GE"/>
        </w:rPr>
        <w:t>წარმოდგენილი უნდა იყოს</w:t>
      </w:r>
      <w:r w:rsidR="004C7970" w:rsidRPr="00557B4B">
        <w:rPr>
          <w:rFonts w:ascii="Sylfaen" w:hAnsi="Sylfaen" w:cs="Sylfaen"/>
          <w:sz w:val="20"/>
          <w:szCs w:val="20"/>
          <w:lang w:val="ka-GE"/>
        </w:rPr>
        <w:t xml:space="preserve"> დღგ-ს ჩათვლით ასეთის არსებობის შემთხვევაში,</w:t>
      </w:r>
      <w:r w:rsidRPr="00557B4B">
        <w:rPr>
          <w:rFonts w:ascii="Sylfaen" w:hAnsi="Sylfaen" w:cs="Sylfaen"/>
          <w:sz w:val="20"/>
          <w:szCs w:val="20"/>
          <w:lang w:val="ka-GE"/>
        </w:rPr>
        <w:t xml:space="preserve"> </w:t>
      </w:r>
      <w:r w:rsidR="00600513">
        <w:rPr>
          <w:rFonts w:ascii="Sylfaen" w:hAnsi="Sylfaen" w:cs="Sylfaen"/>
          <w:sz w:val="20"/>
          <w:szCs w:val="20"/>
          <w:lang w:val="ka-GE"/>
        </w:rPr>
        <w:t>გარდაბანში</w:t>
      </w:r>
      <w:r w:rsidR="0047568B" w:rsidRPr="00557B4B">
        <w:rPr>
          <w:rFonts w:ascii="Sylfaen" w:hAnsi="Sylfaen" w:cs="Sylfaen"/>
          <w:sz w:val="20"/>
          <w:szCs w:val="20"/>
          <w:lang w:val="ka-GE"/>
        </w:rPr>
        <w:t xml:space="preserve"> დამკვეთის საწყობამდე ტრანსპორტირების გათვალისწინებით</w:t>
      </w:r>
      <w:r w:rsidR="00600513">
        <w:rPr>
          <w:rFonts w:ascii="Sylfaen" w:hAnsi="Sylfaen" w:cs="Sylfaen"/>
          <w:sz w:val="20"/>
          <w:szCs w:val="20"/>
        </w:rPr>
        <w:t xml:space="preserve">. </w:t>
      </w:r>
      <w:r w:rsidR="0075757C" w:rsidRPr="00557B4B">
        <w:rPr>
          <w:rFonts w:ascii="Sylfaen" w:hAnsi="Sylfaen" w:cs="Sylfaen"/>
          <w:sz w:val="20"/>
          <w:szCs w:val="20"/>
        </w:rPr>
        <w:t xml:space="preserve"> </w:t>
      </w:r>
    </w:p>
    <w:p w14:paraId="75D22267" w14:textId="77777777" w:rsidR="00156718" w:rsidRDefault="00156718" w:rsidP="00965D8F">
      <w:pPr>
        <w:spacing w:after="0" w:line="240" w:lineRule="auto"/>
        <w:rPr>
          <w:rFonts w:ascii="Sylfaen" w:hAnsi="Sylfaen" w:cs="Sylfaen"/>
          <w:b/>
          <w:sz w:val="20"/>
          <w:szCs w:val="20"/>
          <w:lang w:val="ka-GE"/>
        </w:rPr>
      </w:pPr>
      <w:bookmarkStart w:id="0" w:name="_GoBack"/>
      <w:bookmarkEnd w:id="0"/>
    </w:p>
    <w:p w14:paraId="2215D038" w14:textId="3B2782CF" w:rsidR="00965D8F" w:rsidRDefault="00965D8F" w:rsidP="00965D8F">
      <w:pPr>
        <w:spacing w:after="0" w:line="240" w:lineRule="auto"/>
        <w:rPr>
          <w:rFonts w:ascii="Sylfaen" w:hAnsi="Sylfaen" w:cs="Sylfaen"/>
          <w:b/>
          <w:sz w:val="20"/>
          <w:szCs w:val="20"/>
          <w:lang w:val="ka-GE"/>
        </w:rPr>
      </w:pPr>
      <w:r w:rsidRPr="00600513">
        <w:rPr>
          <w:rFonts w:ascii="Sylfaen" w:hAnsi="Sylfaen" w:cs="Sylfaen"/>
          <w:b/>
          <w:sz w:val="20"/>
          <w:szCs w:val="20"/>
          <w:lang w:val="ka-GE"/>
        </w:rPr>
        <w:t>რაოდენობა</w:t>
      </w:r>
      <w:r w:rsidR="00582BD2">
        <w:rPr>
          <w:rFonts w:ascii="Sylfaen" w:hAnsi="Sylfaen" w:cs="Sylfaen"/>
          <w:b/>
          <w:sz w:val="20"/>
          <w:szCs w:val="20"/>
          <w:lang w:val="ka-GE"/>
        </w:rPr>
        <w:t xml:space="preserve">: </w:t>
      </w:r>
      <w:r w:rsidR="009E12E7">
        <w:rPr>
          <w:rFonts w:ascii="Sylfaen" w:hAnsi="Sylfaen" w:cs="Sylfaen"/>
          <w:b/>
          <w:sz w:val="20"/>
          <w:szCs w:val="20"/>
          <w:lang w:val="ka-GE"/>
        </w:rPr>
        <w:t>34 ტონ</w:t>
      </w:r>
      <w:r w:rsidR="00582BD2">
        <w:rPr>
          <w:rFonts w:ascii="Sylfaen" w:hAnsi="Sylfaen" w:cs="Sylfaen"/>
          <w:b/>
          <w:sz w:val="20"/>
          <w:szCs w:val="20"/>
          <w:lang w:val="ka-GE"/>
        </w:rPr>
        <w:t>ა (</w:t>
      </w:r>
      <w:r w:rsidR="002A7A54">
        <w:rPr>
          <w:rFonts w:ascii="Sylfaen" w:hAnsi="Sylfaen" w:cs="Sylfaen"/>
          <w:b/>
          <w:sz w:val="20"/>
          <w:szCs w:val="20"/>
          <w:lang w:val="ka-GE"/>
        </w:rPr>
        <w:t xml:space="preserve">მოწოდება </w:t>
      </w:r>
      <w:r w:rsidR="00582BD2">
        <w:rPr>
          <w:rFonts w:ascii="Sylfaen" w:hAnsi="Sylfaen" w:cs="Sylfaen"/>
          <w:b/>
          <w:sz w:val="20"/>
          <w:szCs w:val="20"/>
          <w:lang w:val="ka-GE"/>
        </w:rPr>
        <w:t xml:space="preserve">1 წლის პერიოდში </w:t>
      </w:r>
      <w:r w:rsidR="002A7A54">
        <w:rPr>
          <w:rFonts w:ascii="Sylfaen" w:hAnsi="Sylfaen" w:cs="Sylfaen"/>
          <w:b/>
          <w:sz w:val="20"/>
          <w:szCs w:val="20"/>
          <w:lang w:val="ka-GE"/>
        </w:rPr>
        <w:t>შემსყიდველისგან მოთხოვნის მიღებიდან 2 კვირის ვადაში</w:t>
      </w:r>
      <w:r w:rsidR="00582BD2">
        <w:rPr>
          <w:rFonts w:ascii="Sylfaen" w:hAnsi="Sylfaen" w:cs="Sylfaen"/>
          <w:b/>
          <w:sz w:val="20"/>
          <w:szCs w:val="20"/>
          <w:lang w:val="ka-GE"/>
        </w:rPr>
        <w:t>)</w:t>
      </w:r>
    </w:p>
    <w:p w14:paraId="1246B4E6" w14:textId="77777777" w:rsidR="002A7A54" w:rsidRDefault="002A7A54" w:rsidP="00965D8F">
      <w:pPr>
        <w:spacing w:after="0" w:line="240" w:lineRule="auto"/>
        <w:rPr>
          <w:rFonts w:ascii="Sylfaen" w:hAnsi="Sylfaen" w:cs="Sylfaen"/>
          <w:b/>
          <w:sz w:val="20"/>
          <w:szCs w:val="20"/>
          <w:lang w:val="ka-GE"/>
        </w:rPr>
      </w:pPr>
    </w:p>
    <w:p w14:paraId="07C521C3" w14:textId="57CBD0FD" w:rsidR="00582BD2" w:rsidRDefault="00582BD2" w:rsidP="00965D8F">
      <w:pPr>
        <w:spacing w:after="0" w:line="240" w:lineRule="auto"/>
        <w:rPr>
          <w:rFonts w:ascii="Sylfaen" w:hAnsi="Sylfaen" w:cs="Sylfaen"/>
          <w:b/>
          <w:sz w:val="20"/>
          <w:szCs w:val="20"/>
          <w:lang w:val="ka-GE"/>
        </w:rPr>
      </w:pPr>
      <w:r>
        <w:rPr>
          <w:rFonts w:ascii="Sylfaen" w:hAnsi="Sylfaen" w:cs="Sylfaen"/>
          <w:b/>
          <w:sz w:val="20"/>
          <w:szCs w:val="20"/>
          <w:lang w:val="ka-GE"/>
        </w:rPr>
        <w:t xml:space="preserve">შესაძლებელია მოთხოვნა გაიზარდოს წლის განმავლობაში და განთავსდეს დამატებითი შეკვეთები იგივე მოცულობის და მოთხოვნების შესაბამისად. </w:t>
      </w:r>
    </w:p>
    <w:p w14:paraId="411D571F" w14:textId="5B92BB7F" w:rsidR="002A7A54" w:rsidRPr="002A7A54" w:rsidRDefault="002A7A54" w:rsidP="002A7A54">
      <w:pPr>
        <w:pStyle w:val="ListParagraph"/>
        <w:numPr>
          <w:ilvl w:val="0"/>
          <w:numId w:val="9"/>
        </w:numPr>
        <w:spacing w:after="0" w:line="240" w:lineRule="auto"/>
        <w:rPr>
          <w:rFonts w:ascii="Sylfaen" w:hAnsi="Sylfaen" w:cs="Sylfaen"/>
          <w:b/>
          <w:sz w:val="20"/>
          <w:szCs w:val="20"/>
          <w:lang w:val="ka-GE"/>
        </w:rPr>
      </w:pPr>
      <w:r>
        <w:rPr>
          <w:rFonts w:ascii="Sylfaen" w:hAnsi="Sylfaen" w:cs="Sylfaen"/>
          <w:b/>
          <w:sz w:val="20"/>
          <w:szCs w:val="20"/>
          <w:lang w:val="ka-GE"/>
        </w:rPr>
        <w:t>მომწოდებელმა უნდა დაადასტუროს ფასის უცვლელად დამატებითი მოთხოვნების დაკმაყოფილების შესაძლებლობა 1 წლის ვადაში.</w:t>
      </w:r>
      <w:r w:rsidR="00156718">
        <w:rPr>
          <w:rFonts w:ascii="Sylfaen" w:hAnsi="Sylfaen" w:cs="Sylfaen"/>
          <w:b/>
          <w:sz w:val="20"/>
          <w:szCs w:val="20"/>
          <w:lang w:val="ka-GE"/>
        </w:rPr>
        <w:t xml:space="preserve"> ხელშეკრულება გაფორმდება ერთეულის ფასით.</w:t>
      </w:r>
    </w:p>
    <w:p w14:paraId="47A645BD" w14:textId="1150377B" w:rsidR="00BB66A2" w:rsidRPr="00557B4B" w:rsidRDefault="00BB66A2" w:rsidP="00BB66A2">
      <w:pPr>
        <w:spacing w:after="0" w:line="240" w:lineRule="auto"/>
        <w:rPr>
          <w:rFonts w:ascii="Sylfaen" w:hAnsi="Sylfaen" w:cs="Sylfaen"/>
          <w:b/>
          <w:sz w:val="20"/>
          <w:szCs w:val="20"/>
          <w:u w:val="single"/>
          <w:lang w:val="ka-GE"/>
        </w:rPr>
      </w:pPr>
    </w:p>
    <w:p w14:paraId="50CE2FF0" w14:textId="77777777" w:rsidR="004C7970" w:rsidRPr="00557B4B" w:rsidRDefault="004C7970" w:rsidP="00BB66A2">
      <w:pPr>
        <w:spacing w:after="0" w:line="240" w:lineRule="auto"/>
        <w:rPr>
          <w:rFonts w:ascii="Sylfaen" w:hAnsi="Sylfaen" w:cs="Sylfaen"/>
          <w:b/>
          <w:sz w:val="20"/>
          <w:szCs w:val="20"/>
          <w:u w:val="single"/>
          <w:lang w:val="ka-GE"/>
        </w:rPr>
      </w:pPr>
    </w:p>
    <w:p w14:paraId="1111E095" w14:textId="77777777" w:rsidR="004C7970" w:rsidRPr="00BA70C0" w:rsidRDefault="004C7970" w:rsidP="004C7970">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 xml:space="preserve">ადგილი, </w:t>
      </w:r>
      <w:r w:rsidRPr="00BA70C0">
        <w:rPr>
          <w:rFonts w:ascii="Sylfaen" w:hAnsi="Sylfaen"/>
          <w:b/>
          <w:sz w:val="20"/>
          <w:szCs w:val="20"/>
          <w:lang w:val="ka-GE"/>
        </w:rPr>
        <w:t>ფორმა და ვადა</w:t>
      </w:r>
    </w:p>
    <w:p w14:paraId="75E17829" w14:textId="77777777" w:rsidR="004C7970" w:rsidRPr="00BA70C0" w:rsidRDefault="004C7970" w:rsidP="00BB66A2">
      <w:pPr>
        <w:spacing w:after="0" w:line="240" w:lineRule="auto"/>
        <w:rPr>
          <w:rFonts w:ascii="Sylfaen" w:hAnsi="Sylfaen" w:cs="Sylfaen"/>
          <w:sz w:val="20"/>
          <w:szCs w:val="20"/>
          <w:lang w:val="ka-GE"/>
        </w:rPr>
      </w:pPr>
      <w:r w:rsidRPr="00BA70C0">
        <w:rPr>
          <w:rFonts w:ascii="Sylfaen" w:hAnsi="Sylfaen"/>
          <w:b/>
          <w:sz w:val="20"/>
          <w:szCs w:val="20"/>
          <w:lang w:val="ka-GE"/>
        </w:rPr>
        <w:t>მიწოდებ</w:t>
      </w:r>
      <w:r w:rsidR="00600513" w:rsidRPr="00BA70C0">
        <w:rPr>
          <w:rFonts w:ascii="Sylfaen" w:hAnsi="Sylfaen"/>
          <w:b/>
          <w:sz w:val="20"/>
          <w:szCs w:val="20"/>
          <w:lang w:val="ka-GE"/>
        </w:rPr>
        <w:t xml:space="preserve">ა </w:t>
      </w:r>
      <w:r w:rsidRPr="00BA70C0">
        <w:rPr>
          <w:rFonts w:ascii="Sylfaen" w:hAnsi="Sylfaen"/>
          <w:sz w:val="20"/>
          <w:szCs w:val="20"/>
          <w:lang w:val="ka-GE"/>
        </w:rPr>
        <w:t xml:space="preserve">ეტაპობრივად </w:t>
      </w:r>
      <w:r w:rsidRPr="00BA70C0">
        <w:rPr>
          <w:rFonts w:ascii="Sylfaen" w:hAnsi="Sylfaen" w:cs="Sylfaen"/>
          <w:sz w:val="20"/>
          <w:szCs w:val="20"/>
          <w:lang w:val="ka-GE"/>
        </w:rPr>
        <w:t xml:space="preserve">დამკვეთის საწყობამდე: </w:t>
      </w:r>
      <w:r w:rsidR="00600513" w:rsidRPr="00BA70C0">
        <w:rPr>
          <w:rFonts w:ascii="Sylfaen" w:hAnsi="Sylfaen" w:cs="Sylfaen"/>
          <w:sz w:val="20"/>
          <w:szCs w:val="20"/>
          <w:lang w:val="ka-GE"/>
        </w:rPr>
        <w:t>გარდაბანი, თბილსრესის მიმდებარე ტერიტორია</w:t>
      </w:r>
      <w:r w:rsidRPr="00BA70C0">
        <w:rPr>
          <w:rFonts w:ascii="Sylfaen" w:hAnsi="Sylfaen" w:cs="Sylfaen"/>
          <w:sz w:val="20"/>
          <w:szCs w:val="20"/>
          <w:lang w:val="ka-GE"/>
        </w:rPr>
        <w:t xml:space="preserve"> </w:t>
      </w:r>
      <w:r w:rsidR="00600513" w:rsidRPr="00BA70C0">
        <w:rPr>
          <w:rFonts w:ascii="Sylfaen" w:hAnsi="Sylfaen" w:cs="Sylfaen"/>
          <w:sz w:val="20"/>
          <w:szCs w:val="20"/>
          <w:lang w:val="ka-GE"/>
        </w:rPr>
        <w:t>სპეციალური ტანკერით</w:t>
      </w:r>
    </w:p>
    <w:p w14:paraId="65CBBA66" w14:textId="77777777" w:rsidR="00600513" w:rsidRPr="00BA70C0" w:rsidRDefault="00600513" w:rsidP="00BB66A2">
      <w:pPr>
        <w:spacing w:after="0" w:line="240" w:lineRule="auto"/>
        <w:rPr>
          <w:rFonts w:ascii="Sylfaen" w:hAnsi="Sylfaen" w:cs="Sylfaen"/>
          <w:sz w:val="20"/>
          <w:szCs w:val="20"/>
          <w:lang w:val="ka-GE"/>
        </w:rPr>
      </w:pPr>
    </w:p>
    <w:p w14:paraId="53BABE7C" w14:textId="77777777" w:rsidR="00600513" w:rsidRPr="00BA70C0" w:rsidRDefault="00600513" w:rsidP="00600513">
      <w:pPr>
        <w:numPr>
          <w:ilvl w:val="0"/>
          <w:numId w:val="12"/>
        </w:numPr>
        <w:shd w:val="clear" w:color="auto" w:fill="FFFFFF"/>
        <w:spacing w:before="100" w:beforeAutospacing="1" w:after="100" w:afterAutospacing="1" w:line="240" w:lineRule="auto"/>
        <w:rPr>
          <w:rFonts w:ascii="Tahoma" w:hAnsi="Tahoma" w:cs="Tahoma"/>
          <w:color w:val="212121"/>
          <w:sz w:val="24"/>
          <w:szCs w:val="24"/>
        </w:rPr>
      </w:pPr>
      <w:r w:rsidRPr="00BA70C0">
        <w:rPr>
          <w:rFonts w:ascii="Sylfaen" w:hAnsi="Sylfaen" w:cs="Sylfaen"/>
          <w:b/>
          <w:bCs/>
          <w:color w:val="231F20"/>
          <w:sz w:val="24"/>
          <w:szCs w:val="24"/>
        </w:rPr>
        <w:t>ტანკერი</w:t>
      </w:r>
      <w:r w:rsidRPr="00BA70C0">
        <w:rPr>
          <w:rFonts w:ascii="Sylfaen" w:hAnsi="Sylfaen" w:cs="Sylfaen"/>
          <w:b/>
          <w:bCs/>
          <w:color w:val="231F20"/>
          <w:sz w:val="24"/>
          <w:szCs w:val="24"/>
          <w:lang w:val="ka-GE"/>
        </w:rPr>
        <w:t>ს აღწერილობა</w:t>
      </w:r>
    </w:p>
    <w:p w14:paraId="3E2A764F" w14:textId="77777777" w:rsidR="00600513" w:rsidRPr="00DD210F" w:rsidRDefault="00600513" w:rsidP="00600513">
      <w:pPr>
        <w:shd w:val="clear" w:color="auto" w:fill="FFFFFF"/>
        <w:spacing w:after="0" w:line="240" w:lineRule="auto"/>
        <w:rPr>
          <w:rFonts w:ascii="Sylfaen" w:hAnsi="Sylfaen" w:cs="Sylfaen"/>
          <w:sz w:val="20"/>
          <w:szCs w:val="20"/>
          <w:lang w:val="ka-GE"/>
        </w:rPr>
      </w:pPr>
      <w:r w:rsidRPr="00DD210F">
        <w:rPr>
          <w:rFonts w:ascii="Sylfaen" w:hAnsi="Sylfaen" w:cs="Sylfaen"/>
          <w:sz w:val="20"/>
          <w:szCs w:val="20"/>
          <w:lang w:val="ka-GE"/>
        </w:rPr>
        <w:lastRenderedPageBreak/>
        <w:t>ტანკერი ოთხ (4) დანაყოფიანი უნდა იყოს.  მასალა: პოლიესტერით უნდა იყოს დაფარული.</w:t>
      </w:r>
    </w:p>
    <w:p w14:paraId="7E0997AD" w14:textId="77777777" w:rsidR="00600513" w:rsidRPr="00DD210F" w:rsidRDefault="00600513" w:rsidP="00600513">
      <w:pPr>
        <w:shd w:val="clear" w:color="auto" w:fill="FFFFFF"/>
        <w:spacing w:after="0" w:line="240" w:lineRule="auto"/>
        <w:rPr>
          <w:rFonts w:ascii="Sylfaen" w:hAnsi="Sylfaen" w:cs="Sylfaen"/>
          <w:sz w:val="20"/>
          <w:szCs w:val="20"/>
          <w:lang w:val="ka-GE"/>
        </w:rPr>
      </w:pPr>
      <w:r w:rsidRPr="00DD210F">
        <w:rPr>
          <w:rFonts w:ascii="Sylfaen" w:hAnsi="Sylfaen" w:cs="Sylfaen"/>
          <w:sz w:val="20"/>
          <w:szCs w:val="20"/>
          <w:lang w:val="ka-GE"/>
        </w:rPr>
        <w:t>ტანკერი უნდა იყოს გათვლილი  რკინა სამი ქლორიდის ტრანსპორტირებისთვის.</w:t>
      </w:r>
    </w:p>
    <w:p w14:paraId="510CC607" w14:textId="77777777" w:rsidR="00600513" w:rsidRPr="00DD210F" w:rsidRDefault="00600513" w:rsidP="00600513">
      <w:pPr>
        <w:shd w:val="clear" w:color="auto" w:fill="FFFFFF"/>
        <w:spacing w:after="0" w:line="240" w:lineRule="auto"/>
        <w:rPr>
          <w:rFonts w:ascii="Sylfaen" w:hAnsi="Sylfaen" w:cs="Sylfaen"/>
          <w:sz w:val="20"/>
          <w:szCs w:val="20"/>
          <w:lang w:val="ka-GE"/>
        </w:rPr>
      </w:pPr>
      <w:r w:rsidRPr="00DD210F">
        <w:rPr>
          <w:rFonts w:ascii="Sylfaen" w:hAnsi="Sylfaen" w:cs="Sylfaen"/>
          <w:sz w:val="20"/>
          <w:szCs w:val="20"/>
          <w:lang w:val="ka-GE"/>
        </w:rPr>
        <w:t>ტანკერის ტევადობა უნდა იყოს არაუმცირეს 25 ტონა.(17მ3)</w:t>
      </w:r>
    </w:p>
    <w:p w14:paraId="3F15D5EE" w14:textId="77777777" w:rsidR="00E7013F" w:rsidRDefault="00600513" w:rsidP="00986C67">
      <w:pPr>
        <w:shd w:val="clear" w:color="auto" w:fill="FFFFFF"/>
        <w:spacing w:after="0" w:line="240" w:lineRule="auto"/>
        <w:rPr>
          <w:rFonts w:ascii="Sylfaen" w:hAnsi="Sylfaen" w:cs="Sylfaen"/>
          <w:sz w:val="20"/>
          <w:szCs w:val="20"/>
          <w:lang w:val="ka-GE"/>
        </w:rPr>
      </w:pPr>
      <w:r w:rsidRPr="00DD210F">
        <w:rPr>
          <w:rFonts w:ascii="Sylfaen" w:hAnsi="Sylfaen" w:cs="Sylfaen"/>
          <w:sz w:val="20"/>
          <w:szCs w:val="20"/>
          <w:lang w:val="ka-GE"/>
        </w:rPr>
        <w:t>ტანკერის დასაცლელად საჭიროა სპეციალური ტუმბო</w:t>
      </w:r>
      <w:r w:rsidR="00D35211" w:rsidRPr="00DD210F">
        <w:rPr>
          <w:rFonts w:ascii="Sylfaen" w:hAnsi="Sylfaen" w:cs="Sylfaen"/>
          <w:sz w:val="20"/>
          <w:szCs w:val="20"/>
          <w:lang w:val="ka-GE"/>
        </w:rPr>
        <w:t xml:space="preserve">, ტუმბოზე მიმაგრებული 20 მეტრიანი სპეციალური მაკავშირებელი მილი.ე.წ. </w:t>
      </w:r>
      <w:r w:rsidR="00D35211" w:rsidRPr="006C4700">
        <w:rPr>
          <w:rFonts w:ascii="Sylfaen" w:hAnsi="Sylfaen" w:cs="Sylfaen"/>
          <w:sz w:val="20"/>
          <w:szCs w:val="20"/>
          <w:lang w:val="ka-GE"/>
        </w:rPr>
        <w:t xml:space="preserve">შლანგი </w:t>
      </w:r>
      <w:r w:rsidRPr="006C4700">
        <w:rPr>
          <w:rFonts w:ascii="Sylfaen" w:hAnsi="Sylfaen" w:cs="Sylfaen"/>
          <w:sz w:val="20"/>
          <w:szCs w:val="20"/>
          <w:lang w:val="ka-GE"/>
        </w:rPr>
        <w:t xml:space="preserve"> და სპეციალური დამაკავშირებელი აპარატი</w:t>
      </w:r>
      <w:r w:rsidR="00BF4F14" w:rsidRPr="006C4700">
        <w:rPr>
          <w:rFonts w:ascii="Sylfaen" w:hAnsi="Sylfaen" w:cs="Sylfaen"/>
          <w:sz w:val="20"/>
          <w:szCs w:val="20"/>
          <w:lang w:val="ka-GE"/>
        </w:rPr>
        <w:t xml:space="preserve"> </w:t>
      </w:r>
      <w:r w:rsidRPr="006C4700">
        <w:rPr>
          <w:rFonts w:ascii="Sylfaen" w:hAnsi="Sylfaen" w:cs="Sylfaen"/>
          <w:sz w:val="20"/>
          <w:szCs w:val="20"/>
          <w:lang w:val="ka-GE"/>
        </w:rPr>
        <w:t>(კონექტორი)</w:t>
      </w:r>
      <w:r w:rsidR="00D35211" w:rsidRPr="006C4700">
        <w:rPr>
          <w:rFonts w:ascii="Sylfaen" w:hAnsi="Sylfaen" w:cs="Sylfaen"/>
          <w:sz w:val="20"/>
          <w:szCs w:val="20"/>
          <w:lang w:val="ka-GE"/>
        </w:rPr>
        <w:t xml:space="preserve"> - DN 80 მმ, რისი საშუალებითაც უნდა მოხდეს კოაგულანტის ჩატვირთვა</w:t>
      </w:r>
      <w:r w:rsidR="00D35211" w:rsidRPr="00DD210F">
        <w:rPr>
          <w:rFonts w:ascii="Sylfaen" w:hAnsi="Sylfaen" w:cs="Sylfaen"/>
          <w:sz w:val="20"/>
          <w:szCs w:val="20"/>
          <w:lang w:val="ka-GE"/>
        </w:rPr>
        <w:t xml:space="preserve"> რეზერუარში. </w:t>
      </w:r>
    </w:p>
    <w:p w14:paraId="6AC02F82" w14:textId="77777777" w:rsidR="00E7013F" w:rsidRDefault="00986C67" w:rsidP="00E7013F">
      <w:pPr>
        <w:pStyle w:val="ListParagraph"/>
        <w:numPr>
          <w:ilvl w:val="0"/>
          <w:numId w:val="9"/>
        </w:numPr>
        <w:shd w:val="clear" w:color="auto" w:fill="FFFFFF"/>
        <w:spacing w:after="0" w:line="240" w:lineRule="auto"/>
        <w:rPr>
          <w:rFonts w:ascii="Sylfaen" w:hAnsi="Sylfaen" w:cs="Sylfaen"/>
          <w:sz w:val="20"/>
          <w:szCs w:val="20"/>
          <w:lang w:val="ka-GE"/>
        </w:rPr>
      </w:pPr>
      <w:r w:rsidRPr="00E7013F">
        <w:rPr>
          <w:rFonts w:ascii="Sylfaen" w:hAnsi="Sylfaen" w:cs="Sylfaen"/>
          <w:b/>
          <w:sz w:val="20"/>
          <w:szCs w:val="20"/>
          <w:lang w:val="ka-GE"/>
        </w:rPr>
        <w:t xml:space="preserve">იხილეთ დანართ N1-ში მოცემული სურათები. </w:t>
      </w:r>
      <w:r w:rsidRPr="00E7013F">
        <w:rPr>
          <w:rFonts w:ascii="Sylfaen" w:hAnsi="Sylfaen" w:cs="Sylfaen"/>
          <w:sz w:val="20"/>
          <w:szCs w:val="20"/>
          <w:lang w:val="ka-GE"/>
        </w:rPr>
        <w:t xml:space="preserve"> </w:t>
      </w:r>
    </w:p>
    <w:p w14:paraId="7215CFE2" w14:textId="1D1932D7" w:rsidR="00600513" w:rsidRPr="00E7013F" w:rsidRDefault="00D35211" w:rsidP="00E7013F">
      <w:pPr>
        <w:pStyle w:val="ListParagraph"/>
        <w:numPr>
          <w:ilvl w:val="0"/>
          <w:numId w:val="9"/>
        </w:numPr>
        <w:shd w:val="clear" w:color="auto" w:fill="FFFFFF"/>
        <w:spacing w:after="0" w:line="240" w:lineRule="auto"/>
        <w:rPr>
          <w:rFonts w:ascii="Sylfaen" w:hAnsi="Sylfaen" w:cs="Sylfaen"/>
          <w:sz w:val="20"/>
          <w:szCs w:val="20"/>
          <w:lang w:val="ka-GE"/>
        </w:rPr>
      </w:pPr>
      <w:r w:rsidRPr="00E7013F">
        <w:rPr>
          <w:rFonts w:ascii="Sylfaen" w:hAnsi="Sylfaen" w:cs="Sylfaen"/>
          <w:b/>
          <w:sz w:val="20"/>
          <w:szCs w:val="20"/>
          <w:lang w:val="ka-GE"/>
        </w:rPr>
        <w:t>ყველა ამ აქსე</w:t>
      </w:r>
      <w:r w:rsidR="007029DB" w:rsidRPr="00E7013F">
        <w:rPr>
          <w:rFonts w:ascii="Sylfaen" w:hAnsi="Sylfaen" w:cs="Sylfaen"/>
          <w:b/>
          <w:sz w:val="20"/>
          <w:szCs w:val="20"/>
          <w:lang w:val="ka-GE"/>
        </w:rPr>
        <w:t>ს</w:t>
      </w:r>
      <w:r w:rsidRPr="00E7013F">
        <w:rPr>
          <w:rFonts w:ascii="Sylfaen" w:hAnsi="Sylfaen" w:cs="Sylfaen"/>
          <w:b/>
          <w:sz w:val="20"/>
          <w:szCs w:val="20"/>
          <w:lang w:val="ka-GE"/>
        </w:rPr>
        <w:t>უარის უზრუნველყოფა მიწოდებისა და გადმოტვირთვ</w:t>
      </w:r>
      <w:r w:rsidR="007029DB" w:rsidRPr="00E7013F">
        <w:rPr>
          <w:rFonts w:ascii="Sylfaen" w:hAnsi="Sylfaen" w:cs="Sylfaen"/>
          <w:b/>
          <w:sz w:val="20"/>
          <w:szCs w:val="20"/>
          <w:lang w:val="ka-GE"/>
        </w:rPr>
        <w:t>ის პროცესში ევალება მომწოდებელს, ისევე როგორც ტანკერისა და ტრანსპორტირების უზრუნველყოფა.</w:t>
      </w:r>
    </w:p>
    <w:p w14:paraId="49D50D08" w14:textId="77777777" w:rsidR="00B135C2" w:rsidRDefault="00B135C2" w:rsidP="00B135C2">
      <w:pPr>
        <w:spacing w:after="0" w:line="240" w:lineRule="auto"/>
        <w:rPr>
          <w:rFonts w:ascii="Sylfaen" w:hAnsi="Sylfaen"/>
          <w:b/>
          <w:sz w:val="20"/>
          <w:szCs w:val="20"/>
          <w:lang w:val="ka-GE"/>
        </w:rPr>
      </w:pPr>
    </w:p>
    <w:p w14:paraId="48B47A59" w14:textId="77777777" w:rsidR="00B135C2" w:rsidRPr="00557B4B" w:rsidRDefault="00B135C2" w:rsidP="00BB66A2">
      <w:pPr>
        <w:spacing w:after="0" w:line="240" w:lineRule="auto"/>
        <w:rPr>
          <w:rFonts w:ascii="Sylfaen" w:hAnsi="Sylfaen"/>
          <w:b/>
          <w:sz w:val="20"/>
          <w:szCs w:val="20"/>
          <w:lang w:val="ka-GE"/>
        </w:rPr>
      </w:pPr>
    </w:p>
    <w:p w14:paraId="4EC67DD3" w14:textId="77777777" w:rsidR="00B135C2" w:rsidRPr="00557B4B" w:rsidRDefault="00515AAF" w:rsidP="00B135C2">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2FD5EB29" w14:textId="2E679182" w:rsidR="00B135C2" w:rsidRDefault="00B135C2" w:rsidP="00B135C2">
      <w:pPr>
        <w:spacing w:after="0" w:line="240" w:lineRule="auto"/>
        <w:jc w:val="both"/>
        <w:rPr>
          <w:rFonts w:ascii="Sylfaen" w:hAnsi="Sylfaen"/>
          <w:sz w:val="20"/>
          <w:szCs w:val="20"/>
          <w:lang w:val="ka-GE"/>
        </w:rPr>
      </w:pPr>
      <w:r w:rsidRPr="00557B4B">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თითოეულ მიწოდებულ პარტიაზე, </w:t>
      </w:r>
      <w:r w:rsidR="009E12E7">
        <w:rPr>
          <w:rFonts w:ascii="Sylfaen" w:hAnsi="Sylfaen"/>
          <w:sz w:val="20"/>
          <w:szCs w:val="20"/>
          <w:lang w:val="ka-GE"/>
        </w:rPr>
        <w:t xml:space="preserve">(უცხოური ვალუტის შემთხვევაში: გადახდის დღეს არსებული, ეროვნული ბანკის მიერ დადგენილი ოფიციალური გაცვლითი კურსის შესაბამისად), </w:t>
      </w:r>
      <w:r w:rsidRPr="00557B4B">
        <w:rPr>
          <w:rFonts w:ascii="Sylfaen" w:hAnsi="Sylfaen"/>
          <w:sz w:val="20"/>
          <w:szCs w:val="20"/>
          <w:lang w:val="ka-GE"/>
        </w:rPr>
        <w:t>„საქონლის“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3CAB3FC3" w14:textId="77777777" w:rsidR="00515AAF" w:rsidRDefault="00515AAF" w:rsidP="00B135C2">
      <w:pPr>
        <w:spacing w:after="0" w:line="240" w:lineRule="auto"/>
        <w:jc w:val="both"/>
        <w:rPr>
          <w:rFonts w:ascii="Sylfaen" w:hAnsi="Sylfaen"/>
          <w:sz w:val="20"/>
          <w:szCs w:val="20"/>
          <w:lang w:val="ka-GE"/>
        </w:rPr>
      </w:pPr>
    </w:p>
    <w:p w14:paraId="10B9FAB4" w14:textId="77777777" w:rsidR="00515AAF" w:rsidRPr="00964098" w:rsidRDefault="00515AAF" w:rsidP="00515AAF">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51779F2A" w14:textId="6B0E2136" w:rsidR="00602F6C" w:rsidRDefault="00515AAF" w:rsidP="00515AAF">
      <w:pPr>
        <w:spacing w:after="0" w:line="240" w:lineRule="auto"/>
        <w:jc w:val="both"/>
        <w:rPr>
          <w:rFonts w:ascii="Sylfaen" w:hAnsi="Sylfaen"/>
          <w:sz w:val="20"/>
          <w:szCs w:val="20"/>
          <w:lang w:val="ka-GE"/>
        </w:rPr>
      </w:pPr>
      <w:r w:rsidRPr="006966D7">
        <w:rPr>
          <w:rFonts w:ascii="Sylfaen" w:hAnsi="Sylfaen"/>
          <w:sz w:val="20"/>
          <w:szCs w:val="20"/>
          <w:lang w:val="ka-GE"/>
        </w:rPr>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შესყიდვის ობიექტით განსაზღვრული </w:t>
      </w:r>
      <w:r w:rsidRPr="00964098">
        <w:rPr>
          <w:rFonts w:ascii="Sylfaen" w:hAnsi="Sylfaen"/>
          <w:sz w:val="20"/>
          <w:szCs w:val="20"/>
          <w:lang w:val="ka-GE"/>
        </w:rPr>
        <w:t>საქონლის მიწოდება/რეალიზაციის გამოცდილება,</w:t>
      </w:r>
      <w:r w:rsidRPr="006966D7">
        <w:rPr>
          <w:rFonts w:ascii="Sylfaen" w:hAnsi="Sylfaen"/>
          <w:sz w:val="20"/>
          <w:szCs w:val="20"/>
          <w:lang w:val="ka-GE"/>
        </w:rPr>
        <w:t xml:space="preserve"> რაზედაც უნდა წარმოადგინოს შესაბამისი დამადასტურებელი დოკუმენტები</w:t>
      </w:r>
      <w:r w:rsidR="00156718">
        <w:rPr>
          <w:rFonts w:ascii="Sylfaen" w:hAnsi="Sylfaen"/>
          <w:sz w:val="20"/>
          <w:szCs w:val="20"/>
          <w:lang w:val="ka-GE"/>
        </w:rPr>
        <w:t xml:space="preserve"> ან უნდა წარმოადგენდეს </w:t>
      </w:r>
      <w:r w:rsidR="00156718" w:rsidRPr="006966D7">
        <w:rPr>
          <w:rFonts w:ascii="Sylfaen" w:hAnsi="Sylfaen"/>
          <w:sz w:val="20"/>
          <w:szCs w:val="20"/>
          <w:lang w:val="ka-GE"/>
        </w:rPr>
        <w:t xml:space="preserve">შესყიდვის ობიექტით განსაზღვრული </w:t>
      </w:r>
      <w:r w:rsidR="00156718" w:rsidRPr="00964098">
        <w:rPr>
          <w:rFonts w:ascii="Sylfaen" w:hAnsi="Sylfaen"/>
          <w:sz w:val="20"/>
          <w:szCs w:val="20"/>
          <w:lang w:val="ka-GE"/>
        </w:rPr>
        <w:t>საქონლის</w:t>
      </w:r>
      <w:r w:rsidR="00156718">
        <w:rPr>
          <w:rFonts w:ascii="Sylfaen" w:hAnsi="Sylfaen"/>
          <w:sz w:val="20"/>
          <w:szCs w:val="20"/>
          <w:lang w:val="ka-GE"/>
        </w:rPr>
        <w:t xml:space="preserve"> მწარმოებელს.</w:t>
      </w:r>
    </w:p>
    <w:p w14:paraId="7A44CB82" w14:textId="77777777" w:rsidR="00156718" w:rsidRDefault="00156718" w:rsidP="00515AAF">
      <w:pPr>
        <w:spacing w:after="0" w:line="240" w:lineRule="auto"/>
        <w:jc w:val="both"/>
        <w:rPr>
          <w:rFonts w:ascii="Sylfaen" w:hAnsi="Sylfaen"/>
          <w:sz w:val="20"/>
          <w:szCs w:val="20"/>
          <w:lang w:val="ka-GE"/>
        </w:rPr>
      </w:pPr>
    </w:p>
    <w:p w14:paraId="7521F595" w14:textId="77777777" w:rsidR="00602F6C" w:rsidRDefault="00602F6C" w:rsidP="00602F6C">
      <w:pPr>
        <w:spacing w:after="0" w:line="240" w:lineRule="auto"/>
        <w:rPr>
          <w:rFonts w:ascii="Sylfaen" w:hAnsi="Sylfaen"/>
          <w:b/>
          <w:sz w:val="20"/>
          <w:szCs w:val="20"/>
        </w:rPr>
      </w:pPr>
      <w:r w:rsidRPr="00602F6C">
        <w:rPr>
          <w:rFonts w:ascii="Sylfaen" w:hAnsi="Sylfaen"/>
          <w:b/>
          <w:sz w:val="20"/>
          <w:szCs w:val="20"/>
        </w:rPr>
        <w:t xml:space="preserve">1.7 </w:t>
      </w:r>
      <w:r w:rsidRPr="008261C1">
        <w:rPr>
          <w:rFonts w:ascii="Sylfaen" w:hAnsi="Sylfaen"/>
          <w:b/>
          <w:sz w:val="20"/>
          <w:szCs w:val="20"/>
        </w:rPr>
        <w:t>მოთხოვნა შესყიდვის ობიექტის ნიმუშის  შესახებ</w:t>
      </w:r>
    </w:p>
    <w:p w14:paraId="366787CB" w14:textId="71380ED8" w:rsidR="00B41863" w:rsidRDefault="00B41863" w:rsidP="00B41863">
      <w:pPr>
        <w:spacing w:after="0" w:line="240" w:lineRule="auto"/>
        <w:jc w:val="both"/>
        <w:rPr>
          <w:rFonts w:ascii="Sylfaen" w:hAnsi="Sylfaen"/>
          <w:sz w:val="20"/>
          <w:szCs w:val="20"/>
          <w:lang w:val="ka-GE"/>
        </w:rPr>
      </w:pPr>
      <w:r>
        <w:rPr>
          <w:rFonts w:ascii="Sylfaen" w:hAnsi="Sylfaen"/>
          <w:sz w:val="20"/>
          <w:szCs w:val="20"/>
          <w:lang w:val="ka-GE"/>
        </w:rPr>
        <w:t>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w:t>
      </w:r>
      <w:r w:rsidR="002A7A54">
        <w:rPr>
          <w:rFonts w:ascii="Sylfaen" w:hAnsi="Sylfaen"/>
          <w:sz w:val="20"/>
          <w:szCs w:val="20"/>
          <w:lang w:val="ka-GE"/>
        </w:rPr>
        <w:t xml:space="preserve"> - 1</w:t>
      </w:r>
      <w:r w:rsidR="00156718">
        <w:rPr>
          <w:rFonts w:ascii="Sylfaen" w:hAnsi="Sylfaen"/>
          <w:sz w:val="20"/>
          <w:szCs w:val="20"/>
          <w:lang w:val="ka-GE"/>
        </w:rPr>
        <w:t xml:space="preserve"> </w:t>
      </w:r>
      <w:r w:rsidR="002A7A54">
        <w:rPr>
          <w:rFonts w:ascii="Sylfaen" w:hAnsi="Sylfaen"/>
          <w:sz w:val="20"/>
          <w:szCs w:val="20"/>
          <w:lang w:val="ka-GE"/>
        </w:rPr>
        <w:t>ან</w:t>
      </w:r>
      <w:r w:rsidR="00156718">
        <w:rPr>
          <w:rFonts w:ascii="Sylfaen" w:hAnsi="Sylfaen"/>
          <w:sz w:val="20"/>
          <w:szCs w:val="20"/>
          <w:lang w:val="ka-GE"/>
        </w:rPr>
        <w:t xml:space="preserve"> </w:t>
      </w:r>
      <w:r w:rsidR="002A7A54">
        <w:rPr>
          <w:rFonts w:ascii="Sylfaen" w:hAnsi="Sylfaen"/>
          <w:sz w:val="20"/>
          <w:szCs w:val="20"/>
          <w:lang w:val="ka-GE"/>
        </w:rPr>
        <w:t xml:space="preserve">2 ლიტრის ოდენობით, ნიმუშს თან უნდა ახლდეს შესაბამისი ანალიზის და </w:t>
      </w:r>
      <w:r w:rsidR="002A7A54">
        <w:rPr>
          <w:rFonts w:ascii="Sylfaen" w:hAnsi="Sylfaen"/>
          <w:sz w:val="20"/>
          <w:szCs w:val="20"/>
        </w:rPr>
        <w:t xml:space="preserve">MSDS </w:t>
      </w:r>
      <w:r w:rsidR="002A7A54">
        <w:rPr>
          <w:rFonts w:ascii="Sylfaen" w:hAnsi="Sylfaen"/>
          <w:sz w:val="20"/>
          <w:szCs w:val="20"/>
          <w:lang w:val="ka-GE"/>
        </w:rPr>
        <w:t>სერტიფიკატები</w:t>
      </w:r>
      <w:r>
        <w:rPr>
          <w:rFonts w:ascii="Sylfaen" w:hAnsi="Sylfaen"/>
          <w:sz w:val="20"/>
          <w:szCs w:val="20"/>
          <w:lang w:val="ka-GE"/>
        </w:rPr>
        <w:t>;</w:t>
      </w:r>
    </w:p>
    <w:p w14:paraId="6ACFA753" w14:textId="04F50EF8" w:rsidR="00156718" w:rsidRDefault="00156718" w:rsidP="00B41863">
      <w:pPr>
        <w:spacing w:after="0" w:line="240" w:lineRule="auto"/>
        <w:jc w:val="both"/>
        <w:rPr>
          <w:rFonts w:ascii="Sylfaen" w:hAnsi="Sylfaen"/>
          <w:sz w:val="20"/>
          <w:szCs w:val="20"/>
          <w:lang w:val="ka-GE"/>
        </w:rPr>
      </w:pPr>
    </w:p>
    <w:p w14:paraId="484BE3AF" w14:textId="6D284A19" w:rsidR="00156718" w:rsidRDefault="00156718" w:rsidP="00B41863">
      <w:pPr>
        <w:spacing w:after="0" w:line="240" w:lineRule="auto"/>
        <w:jc w:val="both"/>
        <w:rPr>
          <w:rFonts w:ascii="Sylfaen" w:hAnsi="Sylfaen"/>
          <w:sz w:val="20"/>
          <w:szCs w:val="20"/>
          <w:lang w:val="ka-GE"/>
        </w:rPr>
      </w:pPr>
      <w:r>
        <w:rPr>
          <w:rFonts w:ascii="Sylfaen" w:hAnsi="Sylfaen"/>
          <w:sz w:val="20"/>
          <w:szCs w:val="20"/>
          <w:lang w:val="ka-GE"/>
        </w:rPr>
        <w:t xml:space="preserve">ერთ პრეტენდენტს უფლება აქვს ტენდერში წარმოადგინოს </w:t>
      </w:r>
      <w:r w:rsidRPr="006966D7">
        <w:rPr>
          <w:rFonts w:ascii="Sylfaen" w:hAnsi="Sylfaen"/>
          <w:sz w:val="20"/>
          <w:szCs w:val="20"/>
          <w:lang w:val="ka-GE"/>
        </w:rPr>
        <w:t xml:space="preserve">შესყიდვის ობიექტით განსაზღვრული </w:t>
      </w:r>
      <w:r w:rsidRPr="00964098">
        <w:rPr>
          <w:rFonts w:ascii="Sylfaen" w:hAnsi="Sylfaen"/>
          <w:sz w:val="20"/>
          <w:szCs w:val="20"/>
          <w:lang w:val="ka-GE"/>
        </w:rPr>
        <w:t>საქონლის</w:t>
      </w:r>
      <w:r>
        <w:rPr>
          <w:rFonts w:ascii="Sylfaen" w:hAnsi="Sylfaen"/>
          <w:sz w:val="20"/>
          <w:szCs w:val="20"/>
          <w:lang w:val="ka-GE"/>
        </w:rPr>
        <w:t xml:space="preserve"> რამდენიმე ალტერნატიული ვარიანტი. თითოეულ შემოთავაზებულ პროდუქტზე პრეტენდენტმა უნდა წარმოადგინოს 1 ან 2 ლიტრის ოდენობით ნიმუში ტესტირებისთვის.</w:t>
      </w:r>
    </w:p>
    <w:p w14:paraId="60FABDAF" w14:textId="4046B0CA" w:rsidR="002A7A54" w:rsidRDefault="002A7A54" w:rsidP="00B41863">
      <w:pPr>
        <w:spacing w:after="0" w:line="240" w:lineRule="auto"/>
        <w:jc w:val="both"/>
        <w:rPr>
          <w:rFonts w:ascii="Sylfaen" w:hAnsi="Sylfaen"/>
          <w:sz w:val="20"/>
          <w:szCs w:val="20"/>
          <w:lang w:val="ka-GE"/>
        </w:rPr>
      </w:pPr>
    </w:p>
    <w:p w14:paraId="72F8FFEF" w14:textId="489929C2" w:rsidR="002A7A54" w:rsidRDefault="00156718" w:rsidP="00B41863">
      <w:pPr>
        <w:spacing w:after="0" w:line="240" w:lineRule="auto"/>
        <w:jc w:val="both"/>
        <w:rPr>
          <w:rFonts w:ascii="Sylfaen" w:hAnsi="Sylfaen"/>
          <w:sz w:val="20"/>
          <w:szCs w:val="20"/>
          <w:lang w:val="ka-GE"/>
        </w:rPr>
      </w:pPr>
      <w:r>
        <w:rPr>
          <w:rFonts w:ascii="Sylfaen" w:hAnsi="Sylfaen"/>
          <w:sz w:val="20"/>
          <w:szCs w:val="20"/>
          <w:lang w:val="ka-GE"/>
        </w:rPr>
        <w:t>ნიმუშის იდენტიფიცირება და სატესტოდ ჩაბარება:</w:t>
      </w:r>
    </w:p>
    <w:p w14:paraId="49BCB79F" w14:textId="77777777" w:rsidR="003A2735" w:rsidRDefault="00424417" w:rsidP="00424417">
      <w:pPr>
        <w:pStyle w:val="ListParagraph"/>
        <w:numPr>
          <w:ilvl w:val="0"/>
          <w:numId w:val="9"/>
        </w:numPr>
        <w:spacing w:after="0" w:line="240" w:lineRule="auto"/>
        <w:jc w:val="both"/>
        <w:rPr>
          <w:rFonts w:ascii="Sylfaen" w:hAnsi="Sylfaen"/>
          <w:sz w:val="20"/>
          <w:szCs w:val="20"/>
          <w:lang w:val="ka-GE"/>
        </w:rPr>
      </w:pPr>
      <w:r>
        <w:rPr>
          <w:rFonts w:ascii="Sylfaen" w:hAnsi="Sylfaen"/>
          <w:sz w:val="20"/>
          <w:szCs w:val="20"/>
          <w:lang w:val="ka-GE"/>
        </w:rPr>
        <w:t>ნიმუშების მიწოდება მოხდება გარდაბანში, თბილსრესის მიმდებარე ტერიტორიაზე.</w:t>
      </w:r>
    </w:p>
    <w:p w14:paraId="7561F209" w14:textId="77777777" w:rsidR="003A2735" w:rsidRDefault="003A2735" w:rsidP="003A2735">
      <w:pPr>
        <w:pStyle w:val="ListParagraph"/>
        <w:spacing w:after="0" w:line="240" w:lineRule="auto"/>
        <w:jc w:val="both"/>
        <w:rPr>
          <w:rFonts w:ascii="Sylfaen" w:hAnsi="Sylfaen"/>
          <w:sz w:val="20"/>
          <w:szCs w:val="20"/>
          <w:lang w:val="ka-GE"/>
        </w:rPr>
      </w:pPr>
      <w:r>
        <w:rPr>
          <w:rFonts w:ascii="Sylfaen" w:hAnsi="Sylfaen"/>
          <w:sz w:val="20"/>
          <w:szCs w:val="20"/>
          <w:lang w:val="ka-GE"/>
        </w:rPr>
        <w:t>საკონტაქტო პირი:</w:t>
      </w:r>
      <w:r w:rsidR="00424417">
        <w:rPr>
          <w:rFonts w:ascii="Sylfaen" w:hAnsi="Sylfaen"/>
          <w:sz w:val="20"/>
          <w:szCs w:val="20"/>
          <w:lang w:val="ka-GE"/>
        </w:rPr>
        <w:t xml:space="preserve"> გიორგი მგელაძე.</w:t>
      </w:r>
    </w:p>
    <w:p w14:paraId="62000D67" w14:textId="77777777" w:rsidR="003A2735" w:rsidRDefault="003A2735" w:rsidP="003A2735">
      <w:pPr>
        <w:pStyle w:val="ListParagraph"/>
        <w:spacing w:after="0" w:line="240" w:lineRule="auto"/>
        <w:jc w:val="both"/>
        <w:rPr>
          <w:rFonts w:ascii="Sylfaen" w:hAnsi="Sylfaen"/>
          <w:sz w:val="20"/>
          <w:szCs w:val="20"/>
          <w:lang w:val="ka-GE"/>
        </w:rPr>
      </w:pPr>
      <w:r>
        <w:rPr>
          <w:rFonts w:ascii="Sylfaen" w:hAnsi="Sylfaen"/>
          <w:sz w:val="20"/>
          <w:szCs w:val="20"/>
          <w:lang w:val="ka-GE"/>
        </w:rPr>
        <w:t>საკონტაქტო ნომერი: 595009025</w:t>
      </w:r>
    </w:p>
    <w:p w14:paraId="36E3D836" w14:textId="07FEA9EF" w:rsidR="00424417" w:rsidRDefault="00424417" w:rsidP="003A2735">
      <w:pPr>
        <w:pStyle w:val="ListParagraph"/>
        <w:spacing w:after="0" w:line="240" w:lineRule="auto"/>
        <w:jc w:val="both"/>
        <w:rPr>
          <w:rFonts w:ascii="Sylfaen" w:hAnsi="Sylfaen"/>
          <w:sz w:val="20"/>
          <w:szCs w:val="20"/>
          <w:lang w:val="ka-GE"/>
        </w:rPr>
      </w:pPr>
      <w:r>
        <w:rPr>
          <w:rFonts w:ascii="Sylfaen" w:hAnsi="Sylfaen"/>
          <w:sz w:val="20"/>
          <w:szCs w:val="20"/>
          <w:lang w:val="ka-GE"/>
        </w:rPr>
        <w:t xml:space="preserve">ზუსტი მისამართის და ნიმუშის ჩაბარების ზუსტი დროის დასადასტურებლად გთხოვთ დაუკავშირდეთ </w:t>
      </w:r>
      <w:r w:rsidR="003A2735">
        <w:rPr>
          <w:rFonts w:ascii="Sylfaen" w:hAnsi="Sylfaen"/>
          <w:sz w:val="20"/>
          <w:szCs w:val="20"/>
          <w:lang w:val="ka-GE"/>
        </w:rPr>
        <w:t>ბატონ გიორგის მითითებულ ნომერზე.</w:t>
      </w:r>
      <w:r>
        <w:rPr>
          <w:rFonts w:ascii="Sylfaen" w:hAnsi="Sylfaen"/>
          <w:sz w:val="20"/>
          <w:szCs w:val="20"/>
          <w:lang w:val="ka-GE"/>
        </w:rPr>
        <w:t xml:space="preserve"> </w:t>
      </w:r>
    </w:p>
    <w:p w14:paraId="2F8ABB3B" w14:textId="3A1BE5E3" w:rsidR="00424417" w:rsidRPr="00424417" w:rsidRDefault="00424417" w:rsidP="00424417">
      <w:pPr>
        <w:pStyle w:val="ListParagraph"/>
        <w:numPr>
          <w:ilvl w:val="0"/>
          <w:numId w:val="9"/>
        </w:numPr>
        <w:spacing w:after="0" w:line="240" w:lineRule="auto"/>
        <w:jc w:val="both"/>
        <w:rPr>
          <w:rFonts w:ascii="Sylfaen" w:hAnsi="Sylfaen"/>
          <w:b/>
          <w:sz w:val="20"/>
          <w:szCs w:val="20"/>
          <w:lang w:val="ka-GE"/>
        </w:rPr>
      </w:pPr>
      <w:r w:rsidRPr="00424417">
        <w:rPr>
          <w:rFonts w:ascii="Sylfaen" w:hAnsi="Sylfaen"/>
          <w:b/>
          <w:sz w:val="20"/>
          <w:szCs w:val="20"/>
          <w:lang w:val="ka-GE"/>
        </w:rPr>
        <w:t>სატესტოდ მიწოდებულ თითოეულ ნიმუშს უნდა მიენიჭოს იდენტიფიცირებისათვის საჭირო დასახელება და თან უნდა ახლდეს</w:t>
      </w:r>
      <w:r w:rsidR="00CB1323">
        <w:rPr>
          <w:rFonts w:ascii="Sylfaen" w:hAnsi="Sylfaen"/>
          <w:b/>
          <w:sz w:val="20"/>
          <w:szCs w:val="20"/>
          <w:lang w:val="ka-GE"/>
        </w:rPr>
        <w:t xml:space="preserve"> ანალიზ</w:t>
      </w:r>
      <w:r>
        <w:rPr>
          <w:rFonts w:ascii="Sylfaen" w:hAnsi="Sylfaen"/>
          <w:b/>
          <w:sz w:val="20"/>
          <w:szCs w:val="20"/>
          <w:lang w:val="ka-GE"/>
        </w:rPr>
        <w:t xml:space="preserve">ის და </w:t>
      </w:r>
      <w:r>
        <w:rPr>
          <w:rFonts w:ascii="Sylfaen" w:hAnsi="Sylfaen"/>
          <w:b/>
          <w:sz w:val="20"/>
          <w:szCs w:val="20"/>
        </w:rPr>
        <w:t xml:space="preserve">MSDS </w:t>
      </w:r>
      <w:r>
        <w:rPr>
          <w:rFonts w:ascii="Sylfaen" w:hAnsi="Sylfaen"/>
          <w:b/>
          <w:sz w:val="20"/>
          <w:szCs w:val="20"/>
          <w:lang w:val="ka-GE"/>
        </w:rPr>
        <w:t xml:space="preserve">სერტიფიკატები. ნიმუშებს შეგიძლიათ მიანიჭოთ თქვენთვის სასურველი კოდები, თუმცა სავალდებულოა რომ ეს კოდები ასევე მითითებული იყოს ფასების ცხრილში რომელსაც ტენდერის შედეგებში ატვირთავთ. ნიმუშების არევის თავიდან ასაცილებლად გთხოვთ თითოეულ ნიმუშს დააკარით ცოტა დიდი ზომის ეტიკეტი, სადაც ნიმუშის კოდურ დასახელებასთან ერთად დააწერთ თქვენი (პრეტენდენტი კომპანიის) დასახელებას, ნიმუშის მწარმოებელი ქარხნის დასახელებას და/ან პროდუქტის მწარმოებლის მიერ მინიჭებულ დასახელებას, რომლის იდენტიფიცირება შესაძლებელი უნდა იყოს ანალიზის და </w:t>
      </w:r>
      <w:r>
        <w:rPr>
          <w:rFonts w:ascii="Sylfaen" w:hAnsi="Sylfaen"/>
          <w:b/>
          <w:sz w:val="20"/>
          <w:szCs w:val="20"/>
        </w:rPr>
        <w:t xml:space="preserve">MSDS </w:t>
      </w:r>
      <w:r>
        <w:rPr>
          <w:rFonts w:ascii="Sylfaen" w:hAnsi="Sylfaen"/>
          <w:b/>
          <w:sz w:val="20"/>
          <w:szCs w:val="20"/>
          <w:lang w:val="ka-GE"/>
        </w:rPr>
        <w:t>სერყფიკატებშიც.</w:t>
      </w:r>
    </w:p>
    <w:p w14:paraId="30FF45BF" w14:textId="77777777" w:rsidR="00424417" w:rsidRPr="00424417" w:rsidRDefault="00424417" w:rsidP="00424417">
      <w:pPr>
        <w:pStyle w:val="ListParagraph"/>
        <w:spacing w:after="0" w:line="240" w:lineRule="auto"/>
        <w:jc w:val="both"/>
        <w:rPr>
          <w:rFonts w:ascii="Sylfaen" w:hAnsi="Sylfaen"/>
          <w:sz w:val="20"/>
          <w:szCs w:val="20"/>
          <w:lang w:val="ka-GE"/>
        </w:rPr>
      </w:pPr>
    </w:p>
    <w:p w14:paraId="67737053" w14:textId="2AED5AC3" w:rsidR="004B17E5" w:rsidRPr="00557B4B" w:rsidRDefault="00B41863" w:rsidP="004B17E5">
      <w:pPr>
        <w:spacing w:before="240" w:after="160" w:line="240" w:lineRule="auto"/>
        <w:jc w:val="both"/>
        <w:rPr>
          <w:rFonts w:ascii="Sylfaen" w:hAnsi="Sylfaen"/>
          <w:b/>
          <w:sz w:val="20"/>
          <w:szCs w:val="20"/>
          <w:lang w:val="ka-GE"/>
        </w:rPr>
      </w:pPr>
      <w:r>
        <w:rPr>
          <w:rFonts w:ascii="Sylfaen" w:hAnsi="Sylfaen"/>
          <w:b/>
          <w:sz w:val="20"/>
          <w:szCs w:val="20"/>
          <w:lang w:val="ka-GE"/>
        </w:rPr>
        <w:t>1.</w:t>
      </w:r>
      <w:r>
        <w:rPr>
          <w:rFonts w:ascii="Sylfaen" w:hAnsi="Sylfaen"/>
          <w:b/>
          <w:sz w:val="20"/>
          <w:szCs w:val="20"/>
        </w:rPr>
        <w:t>8</w:t>
      </w:r>
      <w:r w:rsidR="004B17E5" w:rsidRPr="00557B4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52A91C4F" w14:textId="3CA90C16" w:rsidR="00B135C2" w:rsidRDefault="00B41863" w:rsidP="00BB66A2">
      <w:pPr>
        <w:spacing w:after="0" w:line="240" w:lineRule="auto"/>
        <w:rPr>
          <w:rFonts w:ascii="Sylfaen" w:hAnsi="Sylfaen"/>
          <w:sz w:val="20"/>
          <w:szCs w:val="20"/>
          <w:lang w:val="ka-GE"/>
        </w:rPr>
      </w:pPr>
      <w:r>
        <w:rPr>
          <w:rFonts w:ascii="Sylfaen" w:hAnsi="Sylfaen"/>
          <w:sz w:val="20"/>
          <w:szCs w:val="20"/>
          <w:lang w:val="ka-GE"/>
        </w:rPr>
        <w:t>1</w:t>
      </w:r>
      <w:r>
        <w:rPr>
          <w:rFonts w:ascii="Sylfaen" w:hAnsi="Sylfaen"/>
          <w:sz w:val="20"/>
          <w:szCs w:val="20"/>
        </w:rPr>
        <w:t>.</w:t>
      </w:r>
      <w:r w:rsidR="00E43AB5">
        <w:rPr>
          <w:rFonts w:ascii="Sylfaen" w:hAnsi="Sylfaen"/>
          <w:sz w:val="20"/>
          <w:szCs w:val="20"/>
          <w:lang w:val="ka-GE"/>
        </w:rPr>
        <w:t xml:space="preserve"> </w:t>
      </w:r>
      <w:r w:rsidR="00424417">
        <w:rPr>
          <w:rFonts w:ascii="Sylfaen" w:hAnsi="Sylfaen"/>
          <w:sz w:val="20"/>
          <w:szCs w:val="20"/>
          <w:lang w:val="ka-GE"/>
        </w:rPr>
        <w:t xml:space="preserve">შევსებული </w:t>
      </w:r>
      <w:r w:rsidR="00515AAF">
        <w:rPr>
          <w:rFonts w:ascii="Sylfaen" w:hAnsi="Sylfaen"/>
          <w:sz w:val="20"/>
          <w:szCs w:val="20"/>
          <w:lang w:val="ka-GE"/>
        </w:rPr>
        <w:t xml:space="preserve">ფასების ცხრილი;  </w:t>
      </w:r>
      <w:r w:rsidR="00515AAF">
        <w:rPr>
          <w:rFonts w:ascii="Sylfaen" w:hAnsi="Sylfaen"/>
          <w:sz w:val="20"/>
          <w:szCs w:val="20"/>
        </w:rPr>
        <w:t>(</w:t>
      </w:r>
      <w:r w:rsidR="00515AAF">
        <w:rPr>
          <w:rFonts w:ascii="Sylfaen" w:hAnsi="Sylfaen"/>
          <w:sz w:val="20"/>
          <w:szCs w:val="20"/>
          <w:lang w:val="ka-GE"/>
        </w:rPr>
        <w:t>დანართი N2)</w:t>
      </w:r>
      <w:r w:rsidR="001031BD">
        <w:rPr>
          <w:rFonts w:ascii="Sylfaen" w:hAnsi="Sylfaen"/>
          <w:sz w:val="20"/>
          <w:szCs w:val="20"/>
          <w:lang w:val="ka-GE"/>
        </w:rPr>
        <w:t>;</w:t>
      </w:r>
    </w:p>
    <w:p w14:paraId="3CAFDBB7" w14:textId="3D4067F8" w:rsidR="00515AAF" w:rsidRPr="00557B4B" w:rsidRDefault="00B41863" w:rsidP="00515AAF">
      <w:pPr>
        <w:spacing w:after="0" w:line="240" w:lineRule="auto"/>
        <w:jc w:val="both"/>
        <w:rPr>
          <w:rFonts w:ascii="Sylfaen" w:hAnsi="Sylfaen"/>
          <w:sz w:val="20"/>
          <w:szCs w:val="20"/>
          <w:lang w:val="ka-GE"/>
        </w:rPr>
      </w:pPr>
      <w:r>
        <w:rPr>
          <w:rFonts w:ascii="Sylfaen" w:hAnsi="Sylfaen"/>
          <w:sz w:val="20"/>
          <w:szCs w:val="20"/>
          <w:lang w:val="ka-GE"/>
        </w:rPr>
        <w:lastRenderedPageBreak/>
        <w:t>2.</w:t>
      </w:r>
      <w:r w:rsidR="00515AAF" w:rsidRPr="00557B4B">
        <w:rPr>
          <w:rFonts w:ascii="Sylfaen" w:hAnsi="Sylfaen"/>
          <w:sz w:val="20"/>
          <w:szCs w:val="20"/>
          <w:lang w:val="ka-GE"/>
        </w:rPr>
        <w:t xml:space="preserve"> </w:t>
      </w:r>
      <w:r w:rsidR="00515AAF" w:rsidRPr="007472E1">
        <w:rPr>
          <w:rFonts w:ascii="Sylfaen" w:hAnsi="Sylfaen"/>
          <w:sz w:val="20"/>
          <w:szCs w:val="20"/>
          <w:lang w:val="ka-GE"/>
        </w:rPr>
        <w:t>რკინა სამი ქლორიდი</w:t>
      </w:r>
      <w:r w:rsidR="00515AAF">
        <w:rPr>
          <w:rFonts w:ascii="Sylfaen" w:hAnsi="Sylfaen"/>
          <w:sz w:val="20"/>
          <w:szCs w:val="20"/>
          <w:lang w:val="ka-GE"/>
        </w:rPr>
        <w:t>ს</w:t>
      </w:r>
      <w:r w:rsidR="00515AAF" w:rsidRPr="00557B4B">
        <w:rPr>
          <w:rFonts w:ascii="Sylfaen" w:hAnsi="Sylfaen"/>
          <w:sz w:val="20"/>
          <w:szCs w:val="20"/>
          <w:lang w:val="ka-GE"/>
        </w:rPr>
        <w:t xml:space="preserve"> წარმოშობის სერტიფიკატი</w:t>
      </w:r>
      <w:r w:rsidR="00424417">
        <w:rPr>
          <w:rFonts w:ascii="Sylfaen" w:hAnsi="Sylfaen"/>
          <w:sz w:val="20"/>
          <w:szCs w:val="20"/>
          <w:lang w:val="ka-GE"/>
        </w:rPr>
        <w:t xml:space="preserve"> ან ინფორმაცია წარმოშობის ქვეყნის შესახებ</w:t>
      </w:r>
      <w:r w:rsidR="001031BD">
        <w:rPr>
          <w:rFonts w:ascii="Sylfaen" w:hAnsi="Sylfaen"/>
          <w:sz w:val="20"/>
          <w:szCs w:val="20"/>
          <w:lang w:val="ka-GE"/>
        </w:rPr>
        <w:t>;</w:t>
      </w:r>
      <w:r w:rsidR="00515AAF" w:rsidRPr="00557B4B">
        <w:rPr>
          <w:rFonts w:ascii="Sylfaen" w:hAnsi="Sylfaen"/>
          <w:sz w:val="20"/>
          <w:szCs w:val="20"/>
          <w:lang w:val="ka-GE"/>
        </w:rPr>
        <w:t xml:space="preserve"> </w:t>
      </w:r>
    </w:p>
    <w:p w14:paraId="418CCD3A" w14:textId="46467603" w:rsidR="00515AAF" w:rsidRPr="001031BD" w:rsidRDefault="00B41863" w:rsidP="00515AAF">
      <w:pPr>
        <w:spacing w:after="0" w:line="240" w:lineRule="auto"/>
        <w:jc w:val="both"/>
        <w:rPr>
          <w:rFonts w:ascii="Sylfaen" w:hAnsi="Sylfaen"/>
          <w:sz w:val="20"/>
          <w:szCs w:val="20"/>
        </w:rPr>
      </w:pPr>
      <w:r>
        <w:rPr>
          <w:rFonts w:ascii="Sylfaen" w:hAnsi="Sylfaen"/>
          <w:sz w:val="20"/>
          <w:szCs w:val="20"/>
          <w:lang w:val="ka-GE"/>
        </w:rPr>
        <w:t>3.</w:t>
      </w:r>
      <w:r>
        <w:rPr>
          <w:rFonts w:ascii="Sylfaen" w:hAnsi="Sylfaen"/>
          <w:sz w:val="20"/>
          <w:szCs w:val="20"/>
        </w:rPr>
        <w:t xml:space="preserve"> </w:t>
      </w:r>
      <w:r w:rsidR="00515AAF" w:rsidRPr="007472E1">
        <w:rPr>
          <w:rFonts w:ascii="Sylfaen" w:hAnsi="Sylfaen"/>
          <w:sz w:val="20"/>
          <w:szCs w:val="20"/>
          <w:lang w:val="ka-GE"/>
        </w:rPr>
        <w:t>რკინა სამი ქლორიდი</w:t>
      </w:r>
      <w:r w:rsidR="00515AAF">
        <w:rPr>
          <w:rFonts w:ascii="Sylfaen" w:hAnsi="Sylfaen"/>
          <w:sz w:val="20"/>
          <w:szCs w:val="20"/>
          <w:lang w:val="ka-GE"/>
        </w:rPr>
        <w:t>ს</w:t>
      </w:r>
      <w:r w:rsidR="00515AAF" w:rsidRPr="00557B4B">
        <w:rPr>
          <w:rFonts w:ascii="Sylfaen" w:hAnsi="Sylfaen"/>
          <w:sz w:val="20"/>
          <w:szCs w:val="20"/>
          <w:lang w:val="ka-GE"/>
        </w:rPr>
        <w:t xml:space="preserve"> ანალიზის სერტიფიკატი </w:t>
      </w:r>
      <w:r w:rsidR="001031BD">
        <w:rPr>
          <w:rFonts w:ascii="Sylfaen" w:hAnsi="Sylfaen"/>
          <w:sz w:val="20"/>
          <w:szCs w:val="20"/>
          <w:lang w:val="ka-GE"/>
        </w:rPr>
        <w:t>გაცემული მწარმოებლი ქარხნის მიერ;</w:t>
      </w:r>
    </w:p>
    <w:p w14:paraId="51AA0A6D" w14:textId="76922965" w:rsidR="00515AAF" w:rsidRPr="00557B4B" w:rsidRDefault="00B41863" w:rsidP="00515AAF">
      <w:pPr>
        <w:spacing w:after="0" w:line="240" w:lineRule="auto"/>
        <w:jc w:val="both"/>
        <w:rPr>
          <w:rFonts w:ascii="Sylfaen" w:hAnsi="Sylfaen"/>
          <w:sz w:val="20"/>
          <w:szCs w:val="20"/>
          <w:lang w:val="ka-GE"/>
        </w:rPr>
      </w:pPr>
      <w:r>
        <w:rPr>
          <w:rFonts w:ascii="Sylfaen" w:hAnsi="Sylfaen"/>
          <w:sz w:val="20"/>
          <w:szCs w:val="20"/>
          <w:lang w:val="ka-GE"/>
        </w:rPr>
        <w:t>4.</w:t>
      </w:r>
      <w:r w:rsidR="00515AAF" w:rsidRPr="00557B4B">
        <w:rPr>
          <w:rFonts w:ascii="Sylfaen" w:hAnsi="Sylfaen"/>
          <w:sz w:val="20"/>
          <w:szCs w:val="20"/>
          <w:lang w:val="ka-GE"/>
        </w:rPr>
        <w:t xml:space="preserve"> </w:t>
      </w:r>
      <w:r w:rsidR="00515AAF" w:rsidRPr="007472E1">
        <w:rPr>
          <w:rFonts w:ascii="Sylfaen" w:hAnsi="Sylfaen"/>
          <w:sz w:val="20"/>
          <w:szCs w:val="20"/>
          <w:lang w:val="ka-GE"/>
        </w:rPr>
        <w:t>რკინა სამი ქლორიდი</w:t>
      </w:r>
      <w:r w:rsidR="00515AAF">
        <w:rPr>
          <w:rFonts w:ascii="Sylfaen" w:hAnsi="Sylfaen"/>
          <w:sz w:val="20"/>
          <w:szCs w:val="20"/>
          <w:lang w:val="ka-GE"/>
        </w:rPr>
        <w:t>ს</w:t>
      </w:r>
      <w:r w:rsidR="00515AAF" w:rsidRPr="00557B4B">
        <w:rPr>
          <w:rFonts w:ascii="Sylfaen" w:hAnsi="Sylfaen"/>
          <w:sz w:val="20"/>
          <w:szCs w:val="20"/>
          <w:lang w:val="ka-GE"/>
        </w:rPr>
        <w:t xml:space="preserve">  MSDS სერტიფიკატი</w:t>
      </w:r>
      <w:r w:rsidR="00602F6C">
        <w:rPr>
          <w:rFonts w:ascii="Sylfaen" w:hAnsi="Sylfaen"/>
          <w:sz w:val="20"/>
          <w:szCs w:val="20"/>
        </w:rPr>
        <w:t>;</w:t>
      </w:r>
      <w:r w:rsidR="00515AAF" w:rsidRPr="00557B4B">
        <w:rPr>
          <w:rFonts w:ascii="Sylfaen" w:hAnsi="Sylfaen"/>
          <w:sz w:val="20"/>
          <w:szCs w:val="20"/>
          <w:lang w:val="ka-GE"/>
        </w:rPr>
        <w:t xml:space="preserve"> </w:t>
      </w:r>
    </w:p>
    <w:p w14:paraId="035EE812" w14:textId="1B5B28A8" w:rsidR="00515AAF" w:rsidRDefault="00B41863" w:rsidP="00515AAF">
      <w:pPr>
        <w:spacing w:after="0" w:line="240" w:lineRule="auto"/>
        <w:jc w:val="both"/>
        <w:rPr>
          <w:rFonts w:ascii="Sylfaen" w:hAnsi="Sylfaen"/>
          <w:sz w:val="20"/>
          <w:szCs w:val="20"/>
          <w:lang w:val="ka-GE"/>
        </w:rPr>
      </w:pPr>
      <w:r>
        <w:rPr>
          <w:rFonts w:ascii="Sylfaen" w:hAnsi="Sylfaen"/>
          <w:sz w:val="20"/>
          <w:szCs w:val="20"/>
          <w:lang w:val="ka-GE"/>
        </w:rPr>
        <w:t>5</w:t>
      </w:r>
      <w:r>
        <w:rPr>
          <w:rFonts w:ascii="Sylfaen" w:hAnsi="Sylfaen"/>
          <w:sz w:val="20"/>
          <w:szCs w:val="20"/>
        </w:rPr>
        <w:t xml:space="preserve">. </w:t>
      </w:r>
      <w:r w:rsidR="00515AAF" w:rsidRPr="00557B4B">
        <w:rPr>
          <w:rFonts w:ascii="Sylfaen" w:hAnsi="Sylfaen"/>
          <w:sz w:val="20"/>
          <w:szCs w:val="20"/>
          <w:lang w:val="ka-GE"/>
        </w:rPr>
        <w:t>პროდუქციის მწარმოებელი ქარხნის</w:t>
      </w:r>
      <w:r w:rsidR="00515AAF">
        <w:rPr>
          <w:rFonts w:ascii="Sylfaen" w:hAnsi="Sylfaen"/>
          <w:sz w:val="20"/>
          <w:szCs w:val="20"/>
          <w:lang w:val="ka-GE"/>
        </w:rPr>
        <w:t xml:space="preserve"> </w:t>
      </w:r>
      <w:r w:rsidR="00515AAF" w:rsidRPr="00964098">
        <w:rPr>
          <w:rFonts w:ascii="Sylfaen" w:hAnsi="Sylfaen"/>
          <w:sz w:val="20"/>
          <w:szCs w:val="20"/>
          <w:lang w:val="ka-GE"/>
        </w:rPr>
        <w:t xml:space="preserve">ISO </w:t>
      </w:r>
      <w:r w:rsidR="00515AAF">
        <w:rPr>
          <w:rFonts w:ascii="Sylfaen" w:hAnsi="Sylfaen"/>
          <w:sz w:val="20"/>
          <w:szCs w:val="20"/>
          <w:lang w:val="ka-GE"/>
        </w:rPr>
        <w:t>ან (ანალოგი)</w:t>
      </w:r>
      <w:r w:rsidR="00515AAF" w:rsidRPr="00557B4B">
        <w:rPr>
          <w:rFonts w:ascii="Sylfaen" w:hAnsi="Sylfaen"/>
          <w:sz w:val="20"/>
          <w:szCs w:val="20"/>
          <w:lang w:val="ka-GE"/>
        </w:rPr>
        <w:t xml:space="preserve"> სერტიფიკატები </w:t>
      </w:r>
      <w:r w:rsidR="00515AAF">
        <w:rPr>
          <w:rFonts w:ascii="Sylfaen" w:hAnsi="Sylfaen"/>
          <w:sz w:val="20"/>
          <w:szCs w:val="20"/>
          <w:lang w:val="ka-GE"/>
        </w:rPr>
        <w:t>(</w:t>
      </w:r>
      <w:r w:rsidR="00515AAF" w:rsidRPr="00557B4B">
        <w:rPr>
          <w:rFonts w:ascii="Sylfaen" w:hAnsi="Sylfaen"/>
          <w:sz w:val="20"/>
          <w:szCs w:val="20"/>
          <w:lang w:val="ka-GE"/>
        </w:rPr>
        <w:t>ასეთის არსებობის შემხვევაში</w:t>
      </w:r>
      <w:r w:rsidR="00515AAF">
        <w:rPr>
          <w:rFonts w:ascii="Sylfaen" w:hAnsi="Sylfaen"/>
          <w:sz w:val="20"/>
          <w:szCs w:val="20"/>
          <w:lang w:val="ka-GE"/>
        </w:rPr>
        <w:t>);</w:t>
      </w:r>
    </w:p>
    <w:p w14:paraId="6AF9A04D" w14:textId="0FDFEF13" w:rsidR="00515AAF" w:rsidRPr="00602F6C" w:rsidRDefault="00B41863" w:rsidP="00515AAF">
      <w:pPr>
        <w:spacing w:after="0" w:line="240" w:lineRule="auto"/>
        <w:jc w:val="both"/>
        <w:rPr>
          <w:rFonts w:ascii="Sylfaen" w:hAnsi="Sylfaen"/>
          <w:sz w:val="20"/>
          <w:szCs w:val="20"/>
        </w:rPr>
      </w:pPr>
      <w:r>
        <w:rPr>
          <w:rFonts w:ascii="Sylfaen" w:hAnsi="Sylfaen"/>
          <w:sz w:val="20"/>
          <w:szCs w:val="20"/>
          <w:lang w:val="ka-GE"/>
        </w:rPr>
        <w:t>6.</w:t>
      </w:r>
      <w:r w:rsidR="00424417">
        <w:rPr>
          <w:rFonts w:ascii="Sylfaen" w:hAnsi="Sylfaen"/>
          <w:sz w:val="20"/>
          <w:szCs w:val="20"/>
          <w:lang w:val="ka-GE"/>
        </w:rPr>
        <w:t xml:space="preserve"> </w:t>
      </w:r>
      <w:r w:rsidR="00515AAF">
        <w:rPr>
          <w:rFonts w:ascii="Sylfaen" w:hAnsi="Sylfaen"/>
          <w:sz w:val="20"/>
          <w:szCs w:val="20"/>
          <w:lang w:val="ka-GE"/>
        </w:rPr>
        <w:t>აკრედიტირებული ორგანოს მიერ გაცემული საქონლის შესაბამისობის სერთიფიკატი</w:t>
      </w:r>
      <w:r w:rsidR="00424417">
        <w:rPr>
          <w:rFonts w:ascii="Sylfaen" w:hAnsi="Sylfaen"/>
          <w:sz w:val="20"/>
          <w:szCs w:val="20"/>
          <w:lang w:val="ka-GE"/>
        </w:rPr>
        <w:t xml:space="preserve"> (</w:t>
      </w:r>
      <w:r w:rsidR="00424417" w:rsidRPr="00557B4B">
        <w:rPr>
          <w:rFonts w:ascii="Sylfaen" w:hAnsi="Sylfaen"/>
          <w:sz w:val="20"/>
          <w:szCs w:val="20"/>
          <w:lang w:val="ka-GE"/>
        </w:rPr>
        <w:t>ასეთის არსებობის შემხვევაში</w:t>
      </w:r>
      <w:r w:rsidR="00424417">
        <w:rPr>
          <w:rFonts w:ascii="Sylfaen" w:hAnsi="Sylfaen"/>
          <w:sz w:val="20"/>
          <w:szCs w:val="20"/>
          <w:lang w:val="ka-GE"/>
        </w:rPr>
        <w:t>)</w:t>
      </w:r>
      <w:r w:rsidR="00602F6C">
        <w:rPr>
          <w:rFonts w:ascii="Sylfaen" w:hAnsi="Sylfaen"/>
          <w:sz w:val="20"/>
          <w:szCs w:val="20"/>
        </w:rPr>
        <w:t>;</w:t>
      </w:r>
    </w:p>
    <w:p w14:paraId="058798CC" w14:textId="46067F63" w:rsidR="00515AAF" w:rsidRDefault="00B41863" w:rsidP="00515AAF">
      <w:pPr>
        <w:spacing w:after="0" w:line="240" w:lineRule="auto"/>
        <w:jc w:val="both"/>
        <w:rPr>
          <w:rFonts w:ascii="Sylfaen" w:hAnsi="Sylfaen"/>
          <w:sz w:val="20"/>
          <w:szCs w:val="20"/>
          <w:lang w:val="ka-GE"/>
        </w:rPr>
      </w:pPr>
      <w:r>
        <w:rPr>
          <w:rFonts w:ascii="Sylfaen" w:hAnsi="Sylfaen"/>
          <w:sz w:val="20"/>
          <w:szCs w:val="20"/>
        </w:rPr>
        <w:t xml:space="preserve">7. </w:t>
      </w:r>
      <w:r w:rsidR="00515AAF">
        <w:rPr>
          <w:rFonts w:ascii="Sylfaen" w:hAnsi="Sylfaen"/>
          <w:sz w:val="20"/>
          <w:szCs w:val="20"/>
          <w:lang w:val="ka-GE"/>
        </w:rPr>
        <w:t xml:space="preserve"> </w:t>
      </w:r>
      <w:r w:rsidR="00515AAF" w:rsidRPr="00C905C1">
        <w:rPr>
          <w:rFonts w:ascii="Sylfaen" w:hAnsi="Sylfaen"/>
          <w:sz w:val="20"/>
          <w:szCs w:val="20"/>
          <w:lang w:val="ka-GE"/>
        </w:rPr>
        <w:t>გამოცდილების</w:t>
      </w:r>
      <w:r w:rsidR="00424417">
        <w:rPr>
          <w:rFonts w:ascii="Sylfaen" w:hAnsi="Sylfaen"/>
          <w:sz w:val="20"/>
          <w:szCs w:val="20"/>
          <w:lang w:val="ka-GE"/>
        </w:rPr>
        <w:t xml:space="preserve"> დამადასტურებელი დოკუმენტები</w:t>
      </w:r>
      <w:r w:rsidR="00505C1E">
        <w:rPr>
          <w:rFonts w:ascii="Sylfaen" w:hAnsi="Sylfaen"/>
          <w:sz w:val="20"/>
          <w:szCs w:val="20"/>
          <w:lang w:val="ka-GE"/>
        </w:rPr>
        <w:t>;</w:t>
      </w:r>
    </w:p>
    <w:p w14:paraId="3EFB7154" w14:textId="37DF9D6E" w:rsidR="00515AAF" w:rsidRDefault="002A7A54" w:rsidP="00515AAF">
      <w:pPr>
        <w:spacing w:after="0" w:line="240" w:lineRule="auto"/>
        <w:jc w:val="both"/>
        <w:rPr>
          <w:rFonts w:ascii="Sylfaen" w:hAnsi="Sylfaen"/>
          <w:sz w:val="20"/>
          <w:szCs w:val="20"/>
          <w:lang w:val="ka-GE"/>
        </w:rPr>
      </w:pPr>
      <w:r>
        <w:rPr>
          <w:rFonts w:ascii="Sylfaen" w:hAnsi="Sylfaen"/>
          <w:sz w:val="20"/>
          <w:szCs w:val="20"/>
          <w:lang w:val="ka-GE"/>
        </w:rPr>
        <w:t>8</w:t>
      </w:r>
      <w:r w:rsidR="00B41863">
        <w:rPr>
          <w:rFonts w:ascii="Sylfaen" w:hAnsi="Sylfaen"/>
          <w:sz w:val="20"/>
          <w:szCs w:val="20"/>
          <w:lang w:val="ka-GE"/>
        </w:rPr>
        <w:t>.</w:t>
      </w:r>
      <w:r>
        <w:rPr>
          <w:rFonts w:ascii="Sylfaen" w:hAnsi="Sylfaen"/>
          <w:sz w:val="20"/>
          <w:szCs w:val="20"/>
          <w:lang w:val="ka-GE"/>
        </w:rPr>
        <w:t xml:space="preserve"> </w:t>
      </w:r>
      <w:r w:rsidR="00424417">
        <w:rPr>
          <w:rFonts w:ascii="Sylfaen" w:hAnsi="Sylfaen"/>
          <w:sz w:val="20"/>
          <w:szCs w:val="20"/>
          <w:lang w:val="ka-GE"/>
        </w:rPr>
        <w:t xml:space="preserve"> </w:t>
      </w:r>
      <w:r w:rsidR="00515AAF" w:rsidRPr="00557B4B">
        <w:rPr>
          <w:rFonts w:ascii="Sylfaen" w:hAnsi="Sylfaen"/>
          <w:sz w:val="20"/>
          <w:szCs w:val="20"/>
          <w:lang w:val="ka-GE"/>
        </w:rPr>
        <w:t>პრეტენდენტი კომპანიის სრული რეკვიზიტები;</w:t>
      </w:r>
    </w:p>
    <w:p w14:paraId="4F377B08" w14:textId="45ADCFA8" w:rsidR="00515AAF" w:rsidRDefault="002A7A54" w:rsidP="00515AAF">
      <w:pPr>
        <w:spacing w:after="0" w:line="240" w:lineRule="auto"/>
        <w:jc w:val="both"/>
        <w:rPr>
          <w:rFonts w:ascii="Sylfaen" w:hAnsi="Sylfaen"/>
          <w:sz w:val="20"/>
          <w:szCs w:val="20"/>
          <w:lang w:val="ka-GE"/>
        </w:rPr>
      </w:pPr>
      <w:r>
        <w:rPr>
          <w:rFonts w:ascii="Sylfaen" w:hAnsi="Sylfaen"/>
          <w:sz w:val="20"/>
          <w:szCs w:val="20"/>
          <w:lang w:val="ka-GE"/>
        </w:rPr>
        <w:t>9</w:t>
      </w:r>
      <w:r w:rsidR="00B41863">
        <w:rPr>
          <w:rFonts w:ascii="Sylfaen" w:hAnsi="Sylfaen"/>
          <w:sz w:val="20"/>
          <w:szCs w:val="20"/>
          <w:lang w:val="ka-GE"/>
        </w:rPr>
        <w:t>.</w:t>
      </w:r>
      <w:r w:rsidR="00424417">
        <w:rPr>
          <w:rFonts w:ascii="Sylfaen" w:hAnsi="Sylfaen"/>
          <w:sz w:val="20"/>
          <w:szCs w:val="20"/>
          <w:lang w:val="ka-GE"/>
        </w:rPr>
        <w:t xml:space="preserve"> </w:t>
      </w:r>
      <w:r w:rsidR="00515AAF"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38044A21" w14:textId="498355EC" w:rsidR="00505C1E" w:rsidRPr="00505C1E" w:rsidRDefault="00505C1E" w:rsidP="00505C1E">
      <w:pPr>
        <w:spacing w:after="0" w:line="240" w:lineRule="auto"/>
        <w:jc w:val="both"/>
        <w:rPr>
          <w:rFonts w:ascii="Sylfaen" w:hAnsi="Sylfaen"/>
          <w:sz w:val="20"/>
          <w:szCs w:val="20"/>
          <w:lang w:val="ka-GE"/>
        </w:rPr>
      </w:pPr>
      <w:r>
        <w:rPr>
          <w:rFonts w:ascii="Sylfaen" w:hAnsi="Sylfaen"/>
          <w:sz w:val="20"/>
          <w:szCs w:val="20"/>
        </w:rPr>
        <w:t xml:space="preserve">10. </w:t>
      </w:r>
      <w:r>
        <w:rPr>
          <w:rFonts w:ascii="Sylfaen" w:hAnsi="Sylfaen"/>
          <w:sz w:val="20"/>
          <w:szCs w:val="20"/>
          <w:lang w:val="ka-GE"/>
        </w:rPr>
        <w:t>წინამდებარე ტენდერის მოთხოვნების დასტური. მოთხოვნების დასადასტურებლად ხელი უნდა მოეწეროს წინამდებარე სატენდერო დოკუმენაციას;</w:t>
      </w:r>
    </w:p>
    <w:p w14:paraId="0E72FEF7" w14:textId="043B978A" w:rsidR="00424417" w:rsidRDefault="00505C1E" w:rsidP="00515AAF">
      <w:pPr>
        <w:spacing w:after="0" w:line="240" w:lineRule="auto"/>
        <w:jc w:val="both"/>
        <w:rPr>
          <w:rFonts w:ascii="Sylfaen" w:hAnsi="Sylfaen"/>
          <w:sz w:val="20"/>
          <w:szCs w:val="20"/>
          <w:lang w:val="ka-GE"/>
        </w:rPr>
      </w:pPr>
      <w:r>
        <w:rPr>
          <w:rFonts w:ascii="Sylfaen" w:hAnsi="Sylfaen"/>
          <w:sz w:val="20"/>
          <w:szCs w:val="20"/>
          <w:lang w:val="ka-GE"/>
        </w:rPr>
        <w:t>11</w:t>
      </w:r>
      <w:r w:rsidR="00424417">
        <w:rPr>
          <w:rFonts w:ascii="Sylfaen" w:hAnsi="Sylfaen"/>
          <w:sz w:val="20"/>
          <w:szCs w:val="20"/>
          <w:lang w:val="ka-GE"/>
        </w:rPr>
        <w:t>. რეკომენდაციები</w:t>
      </w:r>
      <w:r>
        <w:rPr>
          <w:rFonts w:ascii="Sylfaen" w:hAnsi="Sylfaen"/>
          <w:sz w:val="20"/>
          <w:szCs w:val="20"/>
          <w:lang w:val="ka-GE"/>
        </w:rPr>
        <w:t>;</w:t>
      </w:r>
    </w:p>
    <w:p w14:paraId="1E77C1BE" w14:textId="1C148847" w:rsidR="00515AAF" w:rsidRPr="00557B4B" w:rsidRDefault="00515AAF" w:rsidP="00BB66A2">
      <w:pPr>
        <w:spacing w:after="0" w:line="240" w:lineRule="auto"/>
        <w:rPr>
          <w:rFonts w:ascii="Sylfaen" w:hAnsi="Sylfaen"/>
          <w:sz w:val="20"/>
          <w:szCs w:val="20"/>
          <w:lang w:val="ka-GE"/>
        </w:rPr>
      </w:pPr>
    </w:p>
    <w:p w14:paraId="735055B6" w14:textId="77777777" w:rsidR="00C451F1" w:rsidRPr="00557B4B" w:rsidRDefault="00C451F1" w:rsidP="00C451F1">
      <w:pPr>
        <w:spacing w:after="0" w:line="240" w:lineRule="auto"/>
        <w:jc w:val="both"/>
        <w:rPr>
          <w:rFonts w:ascii="Sylfaen" w:hAnsi="Sylfaen"/>
          <w:sz w:val="20"/>
          <w:szCs w:val="20"/>
          <w:lang w:val="ka-GE"/>
        </w:rPr>
      </w:pPr>
    </w:p>
    <w:p w14:paraId="6BF51017" w14:textId="77777777" w:rsidR="00C451F1" w:rsidRPr="00557B4B" w:rsidRDefault="00C451F1" w:rsidP="00C451F1">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E449C18" w14:textId="2A0E3F10" w:rsidR="00557B4B" w:rsidRDefault="00557B4B" w:rsidP="00C451F1">
      <w:pPr>
        <w:spacing w:line="240" w:lineRule="auto"/>
        <w:rPr>
          <w:rFonts w:ascii="Sylfaen" w:hAnsi="Sylfaen"/>
          <w:b/>
          <w:sz w:val="20"/>
          <w:szCs w:val="20"/>
          <w:lang w:val="ka-GE"/>
        </w:rPr>
      </w:pPr>
    </w:p>
    <w:p w14:paraId="29253B1B" w14:textId="56406080" w:rsidR="00C451F1" w:rsidRPr="00B41863" w:rsidRDefault="00C451F1" w:rsidP="009E12E7">
      <w:pPr>
        <w:pStyle w:val="ListParagraph"/>
        <w:numPr>
          <w:ilvl w:val="1"/>
          <w:numId w:val="17"/>
        </w:numPr>
        <w:rPr>
          <w:rFonts w:ascii="Sylfaen" w:hAnsi="Sylfaen"/>
          <w:b/>
          <w:sz w:val="20"/>
          <w:szCs w:val="20"/>
          <w:lang w:val="ka-GE"/>
        </w:rPr>
      </w:pPr>
      <w:r w:rsidRPr="00B41863">
        <w:rPr>
          <w:rFonts w:ascii="Sylfaen" w:hAnsi="Sylfaen"/>
          <w:b/>
          <w:sz w:val="20"/>
          <w:szCs w:val="20"/>
        </w:rPr>
        <w:t xml:space="preserve"> </w:t>
      </w:r>
      <w:r w:rsidRPr="00B41863">
        <w:rPr>
          <w:rFonts w:ascii="Sylfaen" w:hAnsi="Sylfaen"/>
          <w:b/>
          <w:sz w:val="20"/>
          <w:szCs w:val="20"/>
          <w:lang w:val="ka-GE"/>
        </w:rPr>
        <w:t>სხვა მოთხოვნა</w:t>
      </w:r>
    </w:p>
    <w:p w14:paraId="1459545A" w14:textId="7FD50E21" w:rsidR="00C451F1" w:rsidRPr="007472E1" w:rsidRDefault="007472E1" w:rsidP="009E12E7">
      <w:pPr>
        <w:spacing w:after="0"/>
        <w:ind w:left="360"/>
        <w:jc w:val="both"/>
        <w:rPr>
          <w:rFonts w:ascii="Sylfaen" w:hAnsi="Sylfaen"/>
          <w:sz w:val="20"/>
          <w:szCs w:val="20"/>
          <w:lang w:val="ka-GE"/>
        </w:rPr>
      </w:pPr>
      <w:r>
        <w:rPr>
          <w:rFonts w:ascii="Sylfaen" w:hAnsi="Sylfaen" w:cs="Sylfaen"/>
          <w:sz w:val="20"/>
          <w:szCs w:val="20"/>
          <w:lang w:val="ka-GE"/>
        </w:rPr>
        <w:t>1</w:t>
      </w:r>
      <w:r w:rsidR="00B41863">
        <w:rPr>
          <w:rFonts w:ascii="Sylfaen" w:hAnsi="Sylfaen" w:cs="Sylfaen"/>
          <w:sz w:val="20"/>
          <w:szCs w:val="20"/>
          <w:lang w:val="ka-GE"/>
        </w:rPr>
        <w:t>.9</w:t>
      </w:r>
      <w:r>
        <w:rPr>
          <w:rFonts w:ascii="Sylfaen" w:hAnsi="Sylfaen" w:cs="Sylfaen"/>
          <w:sz w:val="20"/>
          <w:szCs w:val="20"/>
          <w:lang w:val="ka-GE"/>
        </w:rPr>
        <w:t xml:space="preserve">.1 </w:t>
      </w:r>
      <w:r w:rsidR="00C451F1" w:rsidRPr="007472E1">
        <w:rPr>
          <w:rFonts w:ascii="Sylfaen" w:hAnsi="Sylfaen" w:cs="Sylfaen"/>
          <w:sz w:val="20"/>
          <w:szCs w:val="20"/>
          <w:lang w:val="ka-GE"/>
        </w:rPr>
        <w:t>წინადადების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წარდგენის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მომენტისთვის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პრეტენდენტი</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არ</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უნდა</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იყოს</w:t>
      </w:r>
      <w:r w:rsidR="00C451F1" w:rsidRPr="007472E1">
        <w:rPr>
          <w:rFonts w:ascii="Sylfaen" w:hAnsi="Sylfaen"/>
          <w:sz w:val="20"/>
          <w:szCs w:val="20"/>
          <w:lang w:val="ka-GE"/>
        </w:rPr>
        <w:t xml:space="preserve">: </w:t>
      </w:r>
    </w:p>
    <w:p w14:paraId="4205B67E"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7036E9A5"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05AE5209"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 xml:space="preserve">საქმიანობის დროებით შეჩერების მდგომარეობაში; </w:t>
      </w:r>
    </w:p>
    <w:p w14:paraId="0B8DD6C0" w14:textId="0ECFC606" w:rsidR="00C451F1" w:rsidRPr="00B41863" w:rsidRDefault="00C451F1" w:rsidP="007029DB">
      <w:pPr>
        <w:pStyle w:val="ListParagraph"/>
        <w:numPr>
          <w:ilvl w:val="2"/>
          <w:numId w:val="18"/>
        </w:numPr>
        <w:spacing w:after="0" w:line="240" w:lineRule="auto"/>
        <w:jc w:val="both"/>
        <w:rPr>
          <w:rFonts w:ascii="Sylfaen" w:hAnsi="Sylfaen"/>
          <w:b/>
          <w:sz w:val="20"/>
          <w:szCs w:val="20"/>
          <w:lang w:val="ka-GE"/>
        </w:rPr>
      </w:pPr>
      <w:r w:rsidRPr="00B41863">
        <w:rPr>
          <w:rFonts w:ascii="Sylfaen" w:hAnsi="Sylfaen" w:cs="Sylfaen"/>
          <w:sz w:val="20"/>
          <w:szCs w:val="20"/>
          <w:lang w:val="ka-GE"/>
        </w:rPr>
        <w:t>ფასების</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წარმოდგენა</w:t>
      </w:r>
      <w:r w:rsidRPr="00B41863">
        <w:rPr>
          <w:rFonts w:ascii="Sylfaen" w:hAnsi="Sylfaen"/>
          <w:sz w:val="20"/>
          <w:szCs w:val="20"/>
          <w:lang w:val="ka-GE"/>
        </w:rPr>
        <w:t xml:space="preserve"> </w:t>
      </w:r>
      <w:r w:rsidRPr="00B41863">
        <w:rPr>
          <w:rFonts w:ascii="Sylfaen" w:hAnsi="Sylfaen" w:cs="Sylfaen"/>
          <w:sz w:val="20"/>
          <w:szCs w:val="20"/>
          <w:lang w:val="ka-GE"/>
        </w:rPr>
        <w:t>დასაშვებია</w:t>
      </w:r>
      <w:r w:rsidRPr="00B41863">
        <w:rPr>
          <w:rFonts w:ascii="Sylfaen" w:hAnsi="Sylfaen"/>
          <w:sz w:val="20"/>
          <w:szCs w:val="20"/>
          <w:lang w:val="ka-GE"/>
        </w:rPr>
        <w:t xml:space="preserve"> </w:t>
      </w:r>
      <w:r w:rsidRPr="00B41863">
        <w:rPr>
          <w:rFonts w:ascii="Sylfaen" w:hAnsi="Sylfaen" w:cs="Sylfaen"/>
          <w:sz w:val="20"/>
          <w:szCs w:val="20"/>
          <w:lang w:val="ka-GE"/>
        </w:rPr>
        <w:t>საქართველოს</w:t>
      </w:r>
      <w:r w:rsidRPr="00B41863">
        <w:rPr>
          <w:rFonts w:ascii="Sylfaen" w:hAnsi="Sylfaen"/>
          <w:sz w:val="20"/>
          <w:szCs w:val="20"/>
          <w:lang w:val="ka-GE"/>
        </w:rPr>
        <w:t xml:space="preserve"> </w:t>
      </w:r>
      <w:r w:rsidRPr="00B41863">
        <w:rPr>
          <w:rFonts w:ascii="Sylfaen" w:hAnsi="Sylfaen" w:cs="Sylfaen"/>
          <w:sz w:val="20"/>
          <w:szCs w:val="20"/>
          <w:lang w:val="ka-GE"/>
        </w:rPr>
        <w:t>ეროვნულ</w:t>
      </w:r>
      <w:r w:rsidRPr="00B41863">
        <w:rPr>
          <w:rFonts w:ascii="Sylfaen" w:hAnsi="Sylfaen"/>
          <w:sz w:val="20"/>
          <w:szCs w:val="20"/>
          <w:lang w:val="ka-GE"/>
        </w:rPr>
        <w:t xml:space="preserve"> </w:t>
      </w:r>
      <w:r w:rsidRPr="00B41863">
        <w:rPr>
          <w:rFonts w:ascii="Sylfaen" w:hAnsi="Sylfaen" w:cs="Sylfaen"/>
          <w:sz w:val="20"/>
          <w:szCs w:val="20"/>
          <w:lang w:val="ka-GE"/>
        </w:rPr>
        <w:t>ვალუტაში</w:t>
      </w:r>
      <w:r w:rsidRPr="00B41863">
        <w:rPr>
          <w:rFonts w:ascii="Sylfaen" w:hAnsi="Sylfaen"/>
          <w:sz w:val="20"/>
          <w:szCs w:val="20"/>
          <w:lang w:val="ka-GE"/>
        </w:rPr>
        <w:t xml:space="preserve"> (</w:t>
      </w:r>
      <w:r w:rsidRPr="00B41863">
        <w:rPr>
          <w:rFonts w:ascii="Sylfaen" w:hAnsi="Sylfaen" w:cs="Sylfaen"/>
          <w:sz w:val="20"/>
          <w:szCs w:val="20"/>
          <w:lang w:val="ka-GE"/>
        </w:rPr>
        <w:t>ლარი</w:t>
      </w:r>
      <w:r w:rsidRPr="00B41863">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B742F0F" w14:textId="1FE9A17C" w:rsidR="00C451F1" w:rsidRPr="00B41863" w:rsidRDefault="00C451F1" w:rsidP="007029DB">
      <w:pPr>
        <w:pStyle w:val="ListParagraph"/>
        <w:numPr>
          <w:ilvl w:val="2"/>
          <w:numId w:val="18"/>
        </w:numPr>
        <w:spacing w:line="240" w:lineRule="auto"/>
        <w:jc w:val="both"/>
        <w:rPr>
          <w:rFonts w:ascii="Sylfaen" w:hAnsi="Sylfaen"/>
          <w:sz w:val="20"/>
          <w:szCs w:val="20"/>
          <w:lang w:val="es-MX"/>
        </w:rPr>
      </w:pPr>
      <w:r w:rsidRPr="00B41863">
        <w:rPr>
          <w:rFonts w:ascii="Sylfaen" w:hAnsi="Sylfaen" w:cs="Sylfaen"/>
          <w:sz w:val="20"/>
          <w:szCs w:val="20"/>
          <w:lang w:val="ka-GE"/>
        </w:rPr>
        <w:t>პრეტენდენტის</w:t>
      </w:r>
      <w:r w:rsidRPr="00B41863">
        <w:rPr>
          <w:rFonts w:ascii="Sylfaen" w:hAnsi="Sylfaen"/>
          <w:sz w:val="20"/>
          <w:szCs w:val="20"/>
          <w:lang w:val="ka-GE"/>
        </w:rPr>
        <w:t xml:space="preserve"> </w:t>
      </w:r>
      <w:r w:rsidRPr="00B41863">
        <w:rPr>
          <w:rFonts w:ascii="Sylfaen" w:hAnsi="Sylfaen" w:cs="Sylfaen"/>
          <w:sz w:val="20"/>
          <w:szCs w:val="20"/>
          <w:lang w:val="ka-GE"/>
        </w:rPr>
        <w:t>მიერ</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წარმოდგენილი</w:t>
      </w:r>
      <w:r w:rsidRPr="00B41863">
        <w:rPr>
          <w:rFonts w:ascii="Sylfaen" w:hAnsi="Sylfaen"/>
          <w:sz w:val="20"/>
          <w:szCs w:val="20"/>
          <w:lang w:val="ka-GE"/>
        </w:rPr>
        <w:t xml:space="preserve"> </w:t>
      </w:r>
      <w:r w:rsidRPr="00B41863">
        <w:rPr>
          <w:rFonts w:ascii="Sylfaen" w:hAnsi="Sylfaen" w:cs="Sylfaen"/>
          <w:sz w:val="20"/>
          <w:szCs w:val="20"/>
          <w:lang w:val="ka-GE"/>
        </w:rPr>
        <w:t>წინადა</w:t>
      </w:r>
      <w:r w:rsidRPr="00B41863">
        <w:rPr>
          <w:rFonts w:ascii="Sylfaen" w:hAnsi="Sylfaen"/>
          <w:sz w:val="20"/>
          <w:szCs w:val="20"/>
          <w:lang w:val="ka-GE"/>
        </w:rPr>
        <w:t>დება ძალაში უნდა იყოს წინადადებების მიღების თარიღიდან 30 (ოცდაათი) კალენდარული დღის განმავლობაში.</w:t>
      </w:r>
    </w:p>
    <w:p w14:paraId="133E2BD7" w14:textId="77777777" w:rsidR="00C451F1" w:rsidRPr="00557B4B" w:rsidRDefault="00FD02B2" w:rsidP="00B41863">
      <w:pPr>
        <w:pStyle w:val="ListParagraph"/>
        <w:numPr>
          <w:ilvl w:val="2"/>
          <w:numId w:val="18"/>
        </w:numPr>
        <w:jc w:val="both"/>
        <w:rPr>
          <w:rFonts w:ascii="Sylfaen" w:hAnsi="Sylfaen"/>
          <w:sz w:val="20"/>
          <w:szCs w:val="20"/>
          <w:lang w:val="es-MX"/>
        </w:rPr>
      </w:pPr>
      <w:r w:rsidRPr="00557B4B">
        <w:rPr>
          <w:rFonts w:ascii="Sylfaen" w:hAnsi="Sylfaen"/>
          <w:sz w:val="20"/>
          <w:szCs w:val="20"/>
          <w:lang w:val="es-MX"/>
        </w:rPr>
        <w:t>„შემსყიდველი“უფლებას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324A554"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3FE779A2"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2E3207D5"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330E6" w14:textId="77777777" w:rsidR="00FD02B2" w:rsidRPr="00557B4B" w:rsidRDefault="00FD02B2" w:rsidP="00A544AC">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0857BC14" w14:textId="77777777" w:rsidR="00FD02B2" w:rsidRPr="00557B4B" w:rsidRDefault="00FD02B2" w:rsidP="00A544AC">
      <w:pPr>
        <w:spacing w:after="0" w:line="240" w:lineRule="auto"/>
        <w:rPr>
          <w:rFonts w:ascii="Sylfaen" w:hAnsi="Sylfaen"/>
          <w:b/>
          <w:sz w:val="20"/>
          <w:szCs w:val="20"/>
          <w:lang w:val="ka-GE"/>
        </w:rPr>
      </w:pPr>
    </w:p>
    <w:p w14:paraId="28D6FA8C" w14:textId="77777777" w:rsidR="00FD02B2" w:rsidRPr="00557B4B" w:rsidRDefault="00FD02B2" w:rsidP="00FD02B2">
      <w:pPr>
        <w:spacing w:after="0" w:line="240" w:lineRule="auto"/>
        <w:ind w:left="-450"/>
        <w:rPr>
          <w:rFonts w:ascii="Sylfaen" w:hAnsi="Sylfaen"/>
          <w:b/>
          <w:sz w:val="20"/>
          <w:szCs w:val="20"/>
          <w:lang w:val="es-MX"/>
        </w:rPr>
      </w:pPr>
    </w:p>
    <w:p w14:paraId="5A5697F0" w14:textId="77777777" w:rsidR="00FD02B2" w:rsidRPr="00557B4B" w:rsidRDefault="00FD02B2" w:rsidP="00B41863">
      <w:pPr>
        <w:pStyle w:val="ListParagraph"/>
        <w:numPr>
          <w:ilvl w:val="1"/>
          <w:numId w:val="18"/>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470FAC2D" w14:textId="77777777" w:rsidR="00FD02B2" w:rsidRPr="00557B4B" w:rsidRDefault="00FD02B2" w:rsidP="00B41863">
      <w:pPr>
        <w:pStyle w:val="ListParagraph"/>
        <w:numPr>
          <w:ilvl w:val="2"/>
          <w:numId w:val="18"/>
        </w:numPr>
        <w:spacing w:after="0" w:line="240" w:lineRule="auto"/>
        <w:ind w:left="990"/>
        <w:jc w:val="both"/>
        <w:rPr>
          <w:rFonts w:ascii="Sylfaen" w:hAnsi="Sylfaen"/>
          <w:b/>
          <w:sz w:val="20"/>
          <w:szCs w:val="20"/>
          <w:lang w:val="ka-GE"/>
        </w:rPr>
      </w:pPr>
      <w:r w:rsidRPr="00557B4B">
        <w:rPr>
          <w:rFonts w:ascii="Sylfaen" w:hAnsi="Sylfaen" w:cs="Sylfaen"/>
          <w:sz w:val="20"/>
          <w:szCs w:val="20"/>
          <w:lang w:val="ka-GE"/>
        </w:rPr>
        <w:t>ნებისმიერი</w:t>
      </w:r>
      <w:r w:rsidRPr="00557B4B">
        <w:rPr>
          <w:rFonts w:ascii="Sylfaen" w:hAnsi="Sylfaen"/>
          <w:sz w:val="20"/>
          <w:szCs w:val="20"/>
          <w:lang w:val="ka-GE"/>
        </w:rPr>
        <w:t xml:space="preserve"> </w:t>
      </w:r>
      <w:r w:rsidRPr="00557B4B">
        <w:rPr>
          <w:rFonts w:ascii="Sylfaen" w:hAnsi="Sylfaen" w:cs="Sylfaen"/>
          <w:sz w:val="20"/>
          <w:szCs w:val="20"/>
          <w:lang w:val="ka-GE"/>
        </w:rPr>
        <w:t>შეკითხვა</w:t>
      </w:r>
      <w:r w:rsidRPr="00557B4B">
        <w:rPr>
          <w:rFonts w:ascii="Sylfaen" w:hAnsi="Sylfaen"/>
          <w:sz w:val="20"/>
          <w:szCs w:val="20"/>
          <w:lang w:val="ka-GE"/>
        </w:rPr>
        <w:t xml:space="preserve"> </w:t>
      </w:r>
      <w:r w:rsidRPr="00557B4B">
        <w:rPr>
          <w:rFonts w:ascii="Sylfaen" w:hAnsi="Sylfaen" w:cs="Sylfaen"/>
          <w:sz w:val="20"/>
          <w:szCs w:val="20"/>
          <w:lang w:val="ka-GE"/>
        </w:rPr>
        <w:t>ტენდერის</w:t>
      </w:r>
      <w:r w:rsidRPr="00557B4B">
        <w:rPr>
          <w:rFonts w:ascii="Sylfaen" w:hAnsi="Sylfaen"/>
          <w:sz w:val="20"/>
          <w:szCs w:val="20"/>
          <w:lang w:val="ka-GE"/>
        </w:rPr>
        <w:t xml:space="preserve"> </w:t>
      </w:r>
      <w:r w:rsidRPr="00557B4B">
        <w:rPr>
          <w:rFonts w:ascii="Sylfaen" w:hAnsi="Sylfaen" w:cs="Sylfaen"/>
          <w:sz w:val="20"/>
          <w:szCs w:val="20"/>
          <w:lang w:val="ka-GE"/>
        </w:rPr>
        <w:t>მიმდინარეობის</w:t>
      </w:r>
      <w:r w:rsidRPr="00557B4B">
        <w:rPr>
          <w:rFonts w:ascii="Sylfaen" w:hAnsi="Sylfaen"/>
          <w:sz w:val="20"/>
          <w:szCs w:val="20"/>
          <w:lang w:val="ka-GE"/>
        </w:rPr>
        <w:t xml:space="preserve"> </w:t>
      </w:r>
      <w:r w:rsidRPr="00557B4B">
        <w:rPr>
          <w:rFonts w:ascii="Sylfaen" w:hAnsi="Sylfaen" w:cs="Sylfaen"/>
          <w:sz w:val="20"/>
          <w:szCs w:val="20"/>
          <w:lang w:val="ka-GE"/>
        </w:rPr>
        <w:t>პროცესში</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იყოს</w:t>
      </w:r>
      <w:r w:rsidRPr="00557B4B">
        <w:rPr>
          <w:rFonts w:ascii="Sylfaen" w:hAnsi="Sylfaen"/>
          <w:sz w:val="20"/>
          <w:szCs w:val="20"/>
          <w:lang w:val="ka-GE"/>
        </w:rPr>
        <w:t xml:space="preserve"> </w:t>
      </w:r>
      <w:r w:rsidRPr="00557B4B">
        <w:rPr>
          <w:rFonts w:ascii="Sylfaen" w:hAnsi="Sylfaen" w:cs="Sylfaen"/>
          <w:sz w:val="20"/>
          <w:szCs w:val="20"/>
          <w:lang w:val="ka-GE"/>
        </w:rPr>
        <w:t>წერილობითი</w:t>
      </w:r>
      <w:r w:rsidRPr="00557B4B">
        <w:rPr>
          <w:rFonts w:ascii="Sylfaen" w:hAnsi="Sylfaen"/>
          <w:sz w:val="20"/>
          <w:szCs w:val="20"/>
          <w:lang w:val="ka-GE"/>
        </w:rPr>
        <w:t xml:space="preserve"> </w:t>
      </w:r>
      <w:r w:rsidRPr="00557B4B">
        <w:rPr>
          <w:rFonts w:ascii="Sylfaen" w:hAnsi="Sylfaen" w:cs="Sylfaen"/>
          <w:sz w:val="20"/>
          <w:szCs w:val="20"/>
          <w:lang w:val="ka-GE"/>
        </w:rPr>
        <w:t>და</w:t>
      </w:r>
      <w:r w:rsidRPr="00557B4B">
        <w:rPr>
          <w:rFonts w:ascii="Sylfaen" w:hAnsi="Sylfaen"/>
          <w:sz w:val="20"/>
          <w:szCs w:val="20"/>
          <w:lang w:val="ka-GE"/>
        </w:rPr>
        <w:t xml:space="preserve"> </w:t>
      </w:r>
      <w:r w:rsidRPr="00557B4B">
        <w:rPr>
          <w:rFonts w:ascii="Sylfaen" w:hAnsi="Sylfaen" w:cs="Sylfaen"/>
          <w:sz w:val="20"/>
          <w:szCs w:val="20"/>
          <w:lang w:val="ka-GE"/>
        </w:rPr>
        <w:t>გამოყენებულ</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იქნას</w:t>
      </w: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ს პორტალის ონლაინ კითხვა-პასუხის რეჟიმი</w:t>
      </w:r>
      <w:r w:rsidR="00A544AC" w:rsidRPr="00557B4B">
        <w:rPr>
          <w:rFonts w:ascii="Sylfaen" w:hAnsi="Sylfaen"/>
          <w:sz w:val="20"/>
          <w:szCs w:val="20"/>
        </w:rPr>
        <w:t xml:space="preserve"> </w:t>
      </w:r>
      <w:r w:rsidR="00A544AC" w:rsidRPr="00557B4B">
        <w:rPr>
          <w:rFonts w:ascii="Sylfaen" w:hAnsi="Sylfaen"/>
          <w:sz w:val="20"/>
          <w:szCs w:val="20"/>
          <w:lang w:val="ka-GE"/>
        </w:rPr>
        <w:t>ან საკონტაქტო ინფორმაციაში მითითებული ელ ფოსტის მისამართები</w:t>
      </w:r>
      <w:r w:rsidRPr="00557B4B">
        <w:rPr>
          <w:rFonts w:ascii="Sylfaen" w:hAnsi="Sylfaen"/>
          <w:sz w:val="20"/>
          <w:szCs w:val="20"/>
          <w:lang w:val="ka-GE"/>
        </w:rPr>
        <w:t>;</w:t>
      </w:r>
    </w:p>
    <w:p w14:paraId="3F4D19F5" w14:textId="77777777" w:rsidR="00FD02B2" w:rsidRPr="00557B4B" w:rsidRDefault="00FD02B2" w:rsidP="00B41863">
      <w:pPr>
        <w:pStyle w:val="ListParagraph"/>
        <w:numPr>
          <w:ilvl w:val="2"/>
          <w:numId w:val="18"/>
        </w:numPr>
        <w:spacing w:after="0" w:line="240" w:lineRule="auto"/>
        <w:ind w:left="990"/>
        <w:jc w:val="both"/>
        <w:rPr>
          <w:rStyle w:val="Hyperlink"/>
          <w:rFonts w:ascii="Sylfaen" w:hAnsi="Sylfaen"/>
          <w:b/>
          <w:color w:val="auto"/>
          <w:sz w:val="20"/>
          <w:szCs w:val="20"/>
          <w:u w:val="none"/>
          <w:lang w:val="ka-GE"/>
        </w:rPr>
      </w:pPr>
      <w:r w:rsidRPr="00557B4B">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557B4B">
          <w:rPr>
            <w:rStyle w:val="Hyperlink"/>
            <w:rFonts w:ascii="Sylfaen" w:hAnsi="Sylfaen"/>
            <w:sz w:val="20"/>
            <w:szCs w:val="20"/>
            <w:lang w:val="ka-GE"/>
          </w:rPr>
          <w:t>www.tenders.ge</w:t>
        </w:r>
      </w:hyperlink>
    </w:p>
    <w:p w14:paraId="0BE99D28" w14:textId="77777777" w:rsidR="00FD02B2" w:rsidRPr="00557B4B" w:rsidRDefault="00FD02B2" w:rsidP="00B41863">
      <w:pPr>
        <w:pStyle w:val="ListParagraph"/>
        <w:numPr>
          <w:ilvl w:val="2"/>
          <w:numId w:val="18"/>
        </w:numPr>
        <w:spacing w:after="0" w:line="240" w:lineRule="auto"/>
        <w:ind w:left="990"/>
        <w:jc w:val="both"/>
        <w:rPr>
          <w:rFonts w:ascii="Sylfaen" w:hAnsi="Sylfaen"/>
          <w:b/>
          <w:sz w:val="20"/>
          <w:szCs w:val="20"/>
          <w:lang w:val="ka-GE"/>
        </w:rPr>
      </w:pP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515AAF">
        <w:rPr>
          <w:rFonts w:ascii="Sylfaen" w:hAnsi="Sylfaen"/>
          <w:sz w:val="20"/>
          <w:szCs w:val="20"/>
          <w:lang w:val="ka-GE"/>
        </w:rPr>
        <w:t>3</w:t>
      </w:r>
      <w:r w:rsidRPr="00557B4B">
        <w:rPr>
          <w:rFonts w:ascii="Sylfaen" w:hAnsi="Sylfaen"/>
          <w:sz w:val="20"/>
          <w:szCs w:val="20"/>
          <w:lang w:val="ka-GE"/>
        </w:rPr>
        <w:t>-ში.</w:t>
      </w:r>
    </w:p>
    <w:p w14:paraId="1C3EB025" w14:textId="77777777" w:rsidR="00FD02B2" w:rsidRPr="00557B4B" w:rsidRDefault="00FD02B2" w:rsidP="00FD02B2">
      <w:pPr>
        <w:spacing w:after="0" w:line="240" w:lineRule="auto"/>
        <w:rPr>
          <w:rFonts w:ascii="Sylfaen" w:hAnsi="Sylfaen"/>
          <w:sz w:val="20"/>
          <w:szCs w:val="20"/>
          <w:lang w:val="ka-GE"/>
        </w:rPr>
      </w:pPr>
    </w:p>
    <w:p w14:paraId="2BF84027" w14:textId="77777777" w:rsidR="00FD02B2" w:rsidRPr="00557B4B" w:rsidRDefault="00FD02B2" w:rsidP="00FD02B2">
      <w:pPr>
        <w:spacing w:after="0" w:line="240" w:lineRule="auto"/>
        <w:rPr>
          <w:rFonts w:ascii="Sylfaen" w:hAnsi="Sylfaen"/>
          <w:sz w:val="20"/>
          <w:szCs w:val="20"/>
          <w:lang w:val="ka-GE"/>
        </w:rPr>
      </w:pPr>
    </w:p>
    <w:p w14:paraId="6DC1E14C" w14:textId="77777777" w:rsidR="00FD02B2" w:rsidRPr="00557B4B" w:rsidRDefault="00FD02B2" w:rsidP="00FD02B2">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41ED053D" w14:textId="01A01055"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ქეთევან ჩხ</w:t>
      </w:r>
      <w:r w:rsidR="00424417">
        <w:rPr>
          <w:rFonts w:ascii="Sylfaen" w:hAnsi="Sylfaen" w:cs="Sylfaen"/>
          <w:sz w:val="20"/>
          <w:szCs w:val="20"/>
          <w:lang w:val="ka-GE"/>
        </w:rPr>
        <w:t>ე</w:t>
      </w:r>
      <w:r w:rsidRPr="00557B4B">
        <w:rPr>
          <w:rFonts w:ascii="Sylfaen" w:hAnsi="Sylfaen" w:cs="Sylfaen"/>
          <w:sz w:val="20"/>
          <w:szCs w:val="20"/>
          <w:lang w:val="ka-GE"/>
        </w:rPr>
        <w:t>იძე</w:t>
      </w:r>
    </w:p>
    <w:p w14:paraId="3CEECCE7"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3037884B"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0" w:history="1">
        <w:r w:rsidRPr="00557B4B">
          <w:rPr>
            <w:rStyle w:val="Hyperlink"/>
            <w:rFonts w:ascii="Sylfaen" w:hAnsi="Sylfaen" w:cstheme="minorHAnsi"/>
            <w:sz w:val="20"/>
            <w:szCs w:val="20"/>
          </w:rPr>
          <w:t>kchkheidze</w:t>
        </w:r>
        <w:r w:rsidRPr="00557B4B">
          <w:rPr>
            <w:rStyle w:val="Hyperlink"/>
            <w:rFonts w:ascii="Sylfaen" w:hAnsi="Sylfaen" w:cstheme="minorHAnsi"/>
            <w:sz w:val="20"/>
            <w:szCs w:val="20"/>
            <w:lang w:val="ka-GE"/>
          </w:rPr>
          <w:t>@gwp.ge</w:t>
        </w:r>
      </w:hyperlink>
      <w:r w:rsidRPr="00557B4B">
        <w:rPr>
          <w:rStyle w:val="Hyperlink"/>
          <w:rFonts w:ascii="Sylfaen" w:hAnsi="Sylfaen" w:cstheme="minorHAnsi"/>
          <w:sz w:val="20"/>
          <w:szCs w:val="20"/>
          <w:lang w:val="ka-GE"/>
        </w:rPr>
        <w:t xml:space="preserve"> </w:t>
      </w:r>
    </w:p>
    <w:p w14:paraId="5D747EEF" w14:textId="7777777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(1114);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sidRPr="00557B4B">
        <w:rPr>
          <w:rFonts w:ascii="Sylfaen" w:hAnsi="Sylfaen" w:cstheme="minorHAnsi"/>
          <w:sz w:val="20"/>
          <w:szCs w:val="20"/>
        </w:rPr>
        <w:t>+995 595 25 74 58</w:t>
      </w:r>
    </w:p>
    <w:p w14:paraId="593680EC" w14:textId="77777777" w:rsidR="00FD02B2" w:rsidRPr="00557B4B" w:rsidRDefault="00FD02B2" w:rsidP="00FD02B2">
      <w:pPr>
        <w:spacing w:after="0"/>
        <w:jc w:val="both"/>
        <w:rPr>
          <w:rFonts w:ascii="Sylfaen" w:hAnsi="Sylfaen" w:cstheme="minorHAnsi"/>
          <w:sz w:val="20"/>
          <w:szCs w:val="20"/>
          <w:lang w:val="ka-GE"/>
        </w:rPr>
      </w:pPr>
    </w:p>
    <w:p w14:paraId="1AFCBF5E"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Pr="00557B4B">
        <w:rPr>
          <w:rFonts w:ascii="Sylfaen" w:hAnsi="Sylfaen" w:cs="Sylfaen"/>
          <w:sz w:val="20"/>
          <w:szCs w:val="20"/>
          <w:lang w:val="ka-GE"/>
        </w:rPr>
        <w:t>ირაკლი</w:t>
      </w:r>
      <w:r w:rsidRPr="00557B4B">
        <w:rPr>
          <w:rFonts w:ascii="Sylfaen" w:hAnsi="Sylfaen" w:cstheme="minorHAnsi"/>
          <w:sz w:val="20"/>
          <w:szCs w:val="20"/>
          <w:lang w:val="ka-GE"/>
        </w:rPr>
        <w:t xml:space="preserve"> </w:t>
      </w:r>
      <w:r w:rsidRPr="00557B4B">
        <w:rPr>
          <w:rFonts w:ascii="Sylfaen" w:hAnsi="Sylfaen" w:cs="Sylfaen"/>
          <w:sz w:val="20"/>
          <w:szCs w:val="20"/>
          <w:lang w:val="ka-GE"/>
        </w:rPr>
        <w:t>ხვადაგაძე</w:t>
      </w:r>
    </w:p>
    <w:p w14:paraId="6D46469F"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კოსტავას</w:t>
      </w:r>
      <w:r w:rsidRPr="00557B4B">
        <w:rPr>
          <w:rFonts w:ascii="Sylfaen" w:hAnsi="Sylfaen" w:cstheme="minorHAnsi"/>
          <w:sz w:val="20"/>
          <w:szCs w:val="20"/>
          <w:lang w:val="ka-GE"/>
        </w:rPr>
        <w:t xml:space="preserve"> I </w:t>
      </w:r>
      <w:r w:rsidRPr="00557B4B">
        <w:rPr>
          <w:rFonts w:ascii="Sylfaen" w:hAnsi="Sylfaen" w:cs="Sylfaen"/>
          <w:sz w:val="20"/>
          <w:szCs w:val="20"/>
          <w:lang w:val="ka-GE"/>
        </w:rPr>
        <w:t>შესახვევი</w:t>
      </w:r>
      <w:r w:rsidRPr="00557B4B">
        <w:rPr>
          <w:rFonts w:ascii="Sylfaen" w:hAnsi="Sylfaen" w:cstheme="minorHAnsi"/>
          <w:sz w:val="20"/>
          <w:szCs w:val="20"/>
          <w:lang w:val="ka-GE"/>
        </w:rPr>
        <w:t>, 33</w:t>
      </w:r>
    </w:p>
    <w:p w14:paraId="3C103AEC"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1" w:history="1">
        <w:r w:rsidRPr="00557B4B">
          <w:rPr>
            <w:rStyle w:val="Hyperlink"/>
            <w:rFonts w:ascii="Sylfaen" w:hAnsi="Sylfaen" w:cstheme="minorHAnsi"/>
            <w:sz w:val="20"/>
            <w:szCs w:val="20"/>
          </w:rPr>
          <w:t>ikhvadagadze@gwp.ge</w:t>
        </w:r>
      </w:hyperlink>
      <w:r w:rsidRPr="00557B4B">
        <w:rPr>
          <w:rFonts w:ascii="Sylfaen" w:hAnsi="Sylfaen" w:cstheme="minorHAnsi"/>
          <w:sz w:val="20"/>
          <w:szCs w:val="20"/>
          <w:lang w:val="ka-GE"/>
        </w:rPr>
        <w:t xml:space="preserve"> </w:t>
      </w:r>
      <w:r w:rsidRPr="00557B4B">
        <w:rPr>
          <w:rStyle w:val="Hyperlink"/>
          <w:rFonts w:ascii="Sylfaen" w:hAnsi="Sylfaen" w:cstheme="minorHAnsi"/>
          <w:sz w:val="20"/>
          <w:szCs w:val="20"/>
          <w:lang w:val="ka-GE"/>
        </w:rPr>
        <w:t xml:space="preserve"> </w:t>
      </w:r>
    </w:p>
    <w:p w14:paraId="24642EBD" w14:textId="2A82A3E4" w:rsidR="008B0550"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ტელ</w:t>
      </w:r>
      <w:r w:rsidRPr="00557B4B">
        <w:rPr>
          <w:rFonts w:ascii="Sylfaen" w:hAnsi="Sylfaen" w:cstheme="minorHAnsi"/>
          <w:sz w:val="20"/>
          <w:szCs w:val="20"/>
          <w:lang w:val="ka-GE"/>
        </w:rPr>
        <w:t xml:space="preserve">.: +995 322 931111 (1145); </w:t>
      </w:r>
    </w:p>
    <w:sectPr w:rsidR="008B0550" w:rsidSect="00993995">
      <w:headerReference w:type="default" r:id="rId12"/>
      <w:footerReference w:type="default" r:id="rId13"/>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D39E4" w14:textId="77777777" w:rsidR="00D86C70" w:rsidRDefault="00D86C70" w:rsidP="007902EA">
      <w:pPr>
        <w:spacing w:after="0" w:line="240" w:lineRule="auto"/>
      </w:pPr>
      <w:r>
        <w:separator/>
      </w:r>
    </w:p>
  </w:endnote>
  <w:endnote w:type="continuationSeparator" w:id="0">
    <w:p w14:paraId="6A724040" w14:textId="77777777" w:rsidR="00D86C70" w:rsidRDefault="00D86C7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7FB11C0B" w:rsidR="006C1436" w:rsidRDefault="00233130">
        <w:pPr>
          <w:pStyle w:val="Footer"/>
          <w:jc w:val="right"/>
        </w:pPr>
        <w:r>
          <w:fldChar w:fldCharType="begin"/>
        </w:r>
        <w:r w:rsidR="00204327">
          <w:instrText xml:space="preserve"> PAGE   \* MERGEFORMAT </w:instrText>
        </w:r>
        <w:r>
          <w:fldChar w:fldCharType="separate"/>
        </w:r>
        <w:r w:rsidR="00CB1323">
          <w:rPr>
            <w:noProof/>
          </w:rPr>
          <w:t>2</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72678" w14:textId="77777777" w:rsidR="00D86C70" w:rsidRDefault="00D86C70" w:rsidP="007902EA">
      <w:pPr>
        <w:spacing w:after="0" w:line="240" w:lineRule="auto"/>
      </w:pPr>
      <w:r>
        <w:separator/>
      </w:r>
    </w:p>
  </w:footnote>
  <w:footnote w:type="continuationSeparator" w:id="0">
    <w:p w14:paraId="5EAAC91C" w14:textId="77777777" w:rsidR="00D86C70" w:rsidRDefault="00D86C7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AA17A7D"/>
    <w:multiLevelType w:val="hybridMultilevel"/>
    <w:tmpl w:val="03F88B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8"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DDE1101"/>
    <w:multiLevelType w:val="hybridMultilevel"/>
    <w:tmpl w:val="38F20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B348C"/>
    <w:multiLevelType w:val="multilevel"/>
    <w:tmpl w:val="C61E087E"/>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1"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2"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4"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5" w15:restartNumberingAfterBreak="0">
    <w:nsid w:val="5CFB586E"/>
    <w:multiLevelType w:val="hybridMultilevel"/>
    <w:tmpl w:val="7C265D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7"/>
  </w:num>
  <w:num w:numId="3">
    <w:abstractNumId w:val="7"/>
  </w:num>
  <w:num w:numId="4">
    <w:abstractNumId w:val="5"/>
  </w:num>
  <w:num w:numId="5">
    <w:abstractNumId w:val="2"/>
  </w:num>
  <w:num w:numId="6">
    <w:abstractNumId w:val="16"/>
  </w:num>
  <w:num w:numId="7">
    <w:abstractNumId w:val="8"/>
  </w:num>
  <w:num w:numId="8">
    <w:abstractNumId w:val="6"/>
  </w:num>
  <w:num w:numId="9">
    <w:abstractNumId w:val="4"/>
  </w:num>
  <w:num w:numId="10">
    <w:abstractNumId w:val="0"/>
  </w:num>
  <w:num w:numId="11">
    <w:abstractNumId w:val="13"/>
  </w:num>
  <w:num w:numId="12">
    <w:abstractNumId w:val="1"/>
  </w:num>
  <w:num w:numId="13">
    <w:abstractNumId w:val="3"/>
  </w:num>
  <w:num w:numId="14">
    <w:abstractNumId w:val="11"/>
  </w:num>
  <w:num w:numId="15">
    <w:abstractNumId w:val="18"/>
  </w:num>
  <w:num w:numId="16">
    <w:abstractNumId w:val="14"/>
  </w:num>
  <w:num w:numId="17">
    <w:abstractNumId w:val="19"/>
  </w:num>
  <w:num w:numId="18">
    <w:abstractNumId w:val="10"/>
  </w:num>
  <w:num w:numId="19">
    <w:abstractNumId w:val="9"/>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636"/>
    <w:rsid w:val="00007959"/>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3C35"/>
    <w:rsid w:val="00156576"/>
    <w:rsid w:val="00156718"/>
    <w:rsid w:val="001575CA"/>
    <w:rsid w:val="00161677"/>
    <w:rsid w:val="00162053"/>
    <w:rsid w:val="00171F46"/>
    <w:rsid w:val="0017792E"/>
    <w:rsid w:val="00185C9D"/>
    <w:rsid w:val="0019233C"/>
    <w:rsid w:val="00194044"/>
    <w:rsid w:val="00196DC1"/>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A7A54"/>
    <w:rsid w:val="002B6F69"/>
    <w:rsid w:val="002C066E"/>
    <w:rsid w:val="002C11FD"/>
    <w:rsid w:val="002C21C7"/>
    <w:rsid w:val="002E3D47"/>
    <w:rsid w:val="002E5E71"/>
    <w:rsid w:val="002F15BA"/>
    <w:rsid w:val="002F49D5"/>
    <w:rsid w:val="00303697"/>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74932"/>
    <w:rsid w:val="003859BA"/>
    <w:rsid w:val="00387AB5"/>
    <w:rsid w:val="003A2735"/>
    <w:rsid w:val="003A47B7"/>
    <w:rsid w:val="003A4DAA"/>
    <w:rsid w:val="003B2CBF"/>
    <w:rsid w:val="003B460D"/>
    <w:rsid w:val="003B5A5E"/>
    <w:rsid w:val="003C1CC6"/>
    <w:rsid w:val="003D6447"/>
    <w:rsid w:val="003D6473"/>
    <w:rsid w:val="003E014F"/>
    <w:rsid w:val="003E15FA"/>
    <w:rsid w:val="003F370C"/>
    <w:rsid w:val="003F5521"/>
    <w:rsid w:val="0040741E"/>
    <w:rsid w:val="00410EC6"/>
    <w:rsid w:val="00424417"/>
    <w:rsid w:val="00425E73"/>
    <w:rsid w:val="00430AF7"/>
    <w:rsid w:val="00431665"/>
    <w:rsid w:val="00431AE1"/>
    <w:rsid w:val="004375BF"/>
    <w:rsid w:val="00440220"/>
    <w:rsid w:val="00441B88"/>
    <w:rsid w:val="00445F9D"/>
    <w:rsid w:val="00446516"/>
    <w:rsid w:val="004533A4"/>
    <w:rsid w:val="0047568B"/>
    <w:rsid w:val="00476AE7"/>
    <w:rsid w:val="00483B17"/>
    <w:rsid w:val="0048659C"/>
    <w:rsid w:val="004946D4"/>
    <w:rsid w:val="004B09C9"/>
    <w:rsid w:val="004B17E5"/>
    <w:rsid w:val="004B600B"/>
    <w:rsid w:val="004C47ED"/>
    <w:rsid w:val="004C5841"/>
    <w:rsid w:val="004C6A9D"/>
    <w:rsid w:val="004C7970"/>
    <w:rsid w:val="004D1456"/>
    <w:rsid w:val="00504DBC"/>
    <w:rsid w:val="00505C1E"/>
    <w:rsid w:val="00506B74"/>
    <w:rsid w:val="00512ADE"/>
    <w:rsid w:val="00515AAF"/>
    <w:rsid w:val="005358A8"/>
    <w:rsid w:val="00544856"/>
    <w:rsid w:val="00552293"/>
    <w:rsid w:val="00557B4B"/>
    <w:rsid w:val="00557C71"/>
    <w:rsid w:val="00572577"/>
    <w:rsid w:val="00582BD2"/>
    <w:rsid w:val="00593F65"/>
    <w:rsid w:val="00595E4B"/>
    <w:rsid w:val="005A2593"/>
    <w:rsid w:val="005C3836"/>
    <w:rsid w:val="005D3B83"/>
    <w:rsid w:val="005E05B1"/>
    <w:rsid w:val="00600513"/>
    <w:rsid w:val="00601048"/>
    <w:rsid w:val="00602F6C"/>
    <w:rsid w:val="00610FC8"/>
    <w:rsid w:val="00632910"/>
    <w:rsid w:val="00633197"/>
    <w:rsid w:val="00634B58"/>
    <w:rsid w:val="00641AA3"/>
    <w:rsid w:val="00644868"/>
    <w:rsid w:val="00645E50"/>
    <w:rsid w:val="006600B8"/>
    <w:rsid w:val="006812C1"/>
    <w:rsid w:val="00681B23"/>
    <w:rsid w:val="00692B13"/>
    <w:rsid w:val="006A0B62"/>
    <w:rsid w:val="006A3D31"/>
    <w:rsid w:val="006A7B28"/>
    <w:rsid w:val="006B204C"/>
    <w:rsid w:val="006B3EE0"/>
    <w:rsid w:val="006C1436"/>
    <w:rsid w:val="006C4700"/>
    <w:rsid w:val="006D1062"/>
    <w:rsid w:val="006E119F"/>
    <w:rsid w:val="006E1729"/>
    <w:rsid w:val="006F25BD"/>
    <w:rsid w:val="006F2EC3"/>
    <w:rsid w:val="006F3C44"/>
    <w:rsid w:val="007029DB"/>
    <w:rsid w:val="00707212"/>
    <w:rsid w:val="00711368"/>
    <w:rsid w:val="00713EFC"/>
    <w:rsid w:val="007146D2"/>
    <w:rsid w:val="00717346"/>
    <w:rsid w:val="00717D5F"/>
    <w:rsid w:val="007255FD"/>
    <w:rsid w:val="00734570"/>
    <w:rsid w:val="00735828"/>
    <w:rsid w:val="00735D45"/>
    <w:rsid w:val="007472E1"/>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1856"/>
    <w:rsid w:val="007D3F97"/>
    <w:rsid w:val="007D53BD"/>
    <w:rsid w:val="007F44A9"/>
    <w:rsid w:val="007F57C8"/>
    <w:rsid w:val="007F668A"/>
    <w:rsid w:val="007F7400"/>
    <w:rsid w:val="0081634F"/>
    <w:rsid w:val="008318C4"/>
    <w:rsid w:val="00847213"/>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B0550"/>
    <w:rsid w:val="008C35CC"/>
    <w:rsid w:val="008C4E82"/>
    <w:rsid w:val="008D5E4C"/>
    <w:rsid w:val="008E16DA"/>
    <w:rsid w:val="008E3D20"/>
    <w:rsid w:val="008F0FC7"/>
    <w:rsid w:val="008F1041"/>
    <w:rsid w:val="008F419D"/>
    <w:rsid w:val="00913646"/>
    <w:rsid w:val="00922889"/>
    <w:rsid w:val="00930904"/>
    <w:rsid w:val="00947D7A"/>
    <w:rsid w:val="009621F5"/>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2E7"/>
    <w:rsid w:val="009E1CE8"/>
    <w:rsid w:val="00A0023E"/>
    <w:rsid w:val="00A035A1"/>
    <w:rsid w:val="00A117DC"/>
    <w:rsid w:val="00A221DF"/>
    <w:rsid w:val="00A225F5"/>
    <w:rsid w:val="00A231C3"/>
    <w:rsid w:val="00A23B72"/>
    <w:rsid w:val="00A2799A"/>
    <w:rsid w:val="00A34531"/>
    <w:rsid w:val="00A35317"/>
    <w:rsid w:val="00A37FB1"/>
    <w:rsid w:val="00A40F85"/>
    <w:rsid w:val="00A50438"/>
    <w:rsid w:val="00A544AC"/>
    <w:rsid w:val="00A55463"/>
    <w:rsid w:val="00A5597B"/>
    <w:rsid w:val="00A57B5C"/>
    <w:rsid w:val="00A60EC3"/>
    <w:rsid w:val="00A62AC7"/>
    <w:rsid w:val="00A63C87"/>
    <w:rsid w:val="00A7199F"/>
    <w:rsid w:val="00A74E77"/>
    <w:rsid w:val="00A7767E"/>
    <w:rsid w:val="00A852E7"/>
    <w:rsid w:val="00A94A54"/>
    <w:rsid w:val="00AB080F"/>
    <w:rsid w:val="00AB3853"/>
    <w:rsid w:val="00AB41A3"/>
    <w:rsid w:val="00AB7EB4"/>
    <w:rsid w:val="00AC4D81"/>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76EF3"/>
    <w:rsid w:val="00B942E0"/>
    <w:rsid w:val="00BA3B7D"/>
    <w:rsid w:val="00BA70C0"/>
    <w:rsid w:val="00BB4CB0"/>
    <w:rsid w:val="00BB66A2"/>
    <w:rsid w:val="00BC364F"/>
    <w:rsid w:val="00BE187B"/>
    <w:rsid w:val="00BE3060"/>
    <w:rsid w:val="00BF4F14"/>
    <w:rsid w:val="00BF534E"/>
    <w:rsid w:val="00BF5EFE"/>
    <w:rsid w:val="00C00837"/>
    <w:rsid w:val="00C06F22"/>
    <w:rsid w:val="00C07379"/>
    <w:rsid w:val="00C12270"/>
    <w:rsid w:val="00C14986"/>
    <w:rsid w:val="00C14D7A"/>
    <w:rsid w:val="00C212D5"/>
    <w:rsid w:val="00C22F6D"/>
    <w:rsid w:val="00C3311B"/>
    <w:rsid w:val="00C341D5"/>
    <w:rsid w:val="00C451F1"/>
    <w:rsid w:val="00C45A82"/>
    <w:rsid w:val="00C473FB"/>
    <w:rsid w:val="00C55BCF"/>
    <w:rsid w:val="00C56E2F"/>
    <w:rsid w:val="00C57273"/>
    <w:rsid w:val="00C67999"/>
    <w:rsid w:val="00C7311A"/>
    <w:rsid w:val="00C73981"/>
    <w:rsid w:val="00C761CC"/>
    <w:rsid w:val="00C7793D"/>
    <w:rsid w:val="00C819D9"/>
    <w:rsid w:val="00C91AFC"/>
    <w:rsid w:val="00C9205D"/>
    <w:rsid w:val="00CA4C39"/>
    <w:rsid w:val="00CB1323"/>
    <w:rsid w:val="00CB52EC"/>
    <w:rsid w:val="00CC3C0A"/>
    <w:rsid w:val="00CD3EA4"/>
    <w:rsid w:val="00CE1D66"/>
    <w:rsid w:val="00CE296F"/>
    <w:rsid w:val="00CF0538"/>
    <w:rsid w:val="00CF4119"/>
    <w:rsid w:val="00CF4F77"/>
    <w:rsid w:val="00D02854"/>
    <w:rsid w:val="00D13C42"/>
    <w:rsid w:val="00D150F5"/>
    <w:rsid w:val="00D151ED"/>
    <w:rsid w:val="00D301D1"/>
    <w:rsid w:val="00D32F6D"/>
    <w:rsid w:val="00D35211"/>
    <w:rsid w:val="00D43A2F"/>
    <w:rsid w:val="00D80CDB"/>
    <w:rsid w:val="00D86C70"/>
    <w:rsid w:val="00D95A0F"/>
    <w:rsid w:val="00D96566"/>
    <w:rsid w:val="00DA2408"/>
    <w:rsid w:val="00DA7A9A"/>
    <w:rsid w:val="00DB77E8"/>
    <w:rsid w:val="00DC0CE4"/>
    <w:rsid w:val="00DC3507"/>
    <w:rsid w:val="00DC6664"/>
    <w:rsid w:val="00DD1F94"/>
    <w:rsid w:val="00DD210F"/>
    <w:rsid w:val="00DE5016"/>
    <w:rsid w:val="00DE7771"/>
    <w:rsid w:val="00DF5F26"/>
    <w:rsid w:val="00E00D0C"/>
    <w:rsid w:val="00E17E23"/>
    <w:rsid w:val="00E2134C"/>
    <w:rsid w:val="00E22CAB"/>
    <w:rsid w:val="00E272FF"/>
    <w:rsid w:val="00E36D98"/>
    <w:rsid w:val="00E4143A"/>
    <w:rsid w:val="00E42B0C"/>
    <w:rsid w:val="00E43AB5"/>
    <w:rsid w:val="00E46922"/>
    <w:rsid w:val="00E5014E"/>
    <w:rsid w:val="00E54795"/>
    <w:rsid w:val="00E54A7A"/>
    <w:rsid w:val="00E56000"/>
    <w:rsid w:val="00E6197D"/>
    <w:rsid w:val="00E6248F"/>
    <w:rsid w:val="00E64861"/>
    <w:rsid w:val="00E7013F"/>
    <w:rsid w:val="00E92129"/>
    <w:rsid w:val="00E95292"/>
    <w:rsid w:val="00EA7F8E"/>
    <w:rsid w:val="00EB1F2B"/>
    <w:rsid w:val="00ED68C2"/>
    <w:rsid w:val="00EE791B"/>
    <w:rsid w:val="00EF15DD"/>
    <w:rsid w:val="00EF7F05"/>
    <w:rsid w:val="00F019E0"/>
    <w:rsid w:val="00F0659D"/>
    <w:rsid w:val="00F115A1"/>
    <w:rsid w:val="00F14024"/>
    <w:rsid w:val="00F20E56"/>
    <w:rsid w:val="00F2763C"/>
    <w:rsid w:val="00F27A96"/>
    <w:rsid w:val="00F44A54"/>
    <w:rsid w:val="00F55AE8"/>
    <w:rsid w:val="00F60C30"/>
    <w:rsid w:val="00F612B0"/>
    <w:rsid w:val="00F678F6"/>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566EC-9E75-490D-AC70-8E92FD4BB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5</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173</cp:revision>
  <cp:lastPrinted>2013-01-03T11:45:00Z</cp:lastPrinted>
  <dcterms:created xsi:type="dcterms:W3CDTF">2014-07-17T13:01:00Z</dcterms:created>
  <dcterms:modified xsi:type="dcterms:W3CDTF">2022-08-09T04:30:00Z</dcterms:modified>
</cp:coreProperties>
</file>